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3102C" w14:textId="2C6EF910" w:rsidR="00A86818" w:rsidRPr="00A86818" w:rsidRDefault="00A86818" w:rsidP="00A86818">
      <w:pPr>
        <w:jc w:val="right"/>
        <w:rPr>
          <w:rFonts w:ascii="Arial" w:hAnsi="Arial" w:cs="Arial"/>
          <w:lang w:val="cs-CZ"/>
        </w:rPr>
      </w:pPr>
      <w:r w:rsidRPr="00A86818">
        <w:rPr>
          <w:rFonts w:ascii="Arial" w:hAnsi="Arial" w:cs="Arial"/>
          <w:lang w:val="cs-CZ"/>
        </w:rPr>
        <w:t xml:space="preserve">Příloha č. </w:t>
      </w:r>
      <w:r>
        <w:rPr>
          <w:rFonts w:ascii="Arial" w:hAnsi="Arial" w:cs="Arial"/>
          <w:lang w:val="cs-CZ"/>
        </w:rPr>
        <w:t>3</w:t>
      </w:r>
    </w:p>
    <w:p w14:paraId="61604D5C" w14:textId="77777777" w:rsidR="00A86818" w:rsidRPr="00A86818" w:rsidRDefault="00A86818" w:rsidP="00A86818">
      <w:pPr>
        <w:jc w:val="right"/>
        <w:rPr>
          <w:rFonts w:ascii="Arial" w:hAnsi="Arial" w:cs="Arial"/>
          <w:lang w:val="cs-CZ"/>
        </w:rPr>
      </w:pPr>
      <w:r w:rsidRPr="00A86818">
        <w:rPr>
          <w:rFonts w:ascii="Arial" w:hAnsi="Arial" w:cs="Arial"/>
          <w:lang w:val="cs-CZ"/>
        </w:rPr>
        <w:t>usnesení vlády</w:t>
      </w:r>
    </w:p>
    <w:p w14:paraId="4684B968" w14:textId="77777777" w:rsidR="00A86818" w:rsidRPr="00A86818" w:rsidRDefault="00A86818" w:rsidP="00A86818">
      <w:pPr>
        <w:jc w:val="right"/>
        <w:rPr>
          <w:rFonts w:ascii="Arial" w:hAnsi="Arial" w:cs="Arial"/>
          <w:lang w:val="cs-CZ"/>
        </w:rPr>
      </w:pPr>
      <w:r w:rsidRPr="00A86818">
        <w:rPr>
          <w:rFonts w:ascii="Arial" w:hAnsi="Arial" w:cs="Arial"/>
          <w:lang w:val="cs-CZ"/>
        </w:rPr>
        <w:t>ze dne …………. č. ……….</w:t>
      </w:r>
    </w:p>
    <w:p w14:paraId="49E10D94" w14:textId="77777777" w:rsidR="00092440" w:rsidRDefault="00092440">
      <w:pPr>
        <w:rPr>
          <w:rFonts w:ascii="Arial" w:hAnsi="Arial" w:cs="Arial"/>
          <w:lang w:val="cs-CZ"/>
        </w:rPr>
      </w:pPr>
    </w:p>
    <w:p w14:paraId="4693AF4B" w14:textId="77777777" w:rsidR="00A86818" w:rsidRPr="00C42148" w:rsidRDefault="00A86818">
      <w:pPr>
        <w:rPr>
          <w:rFonts w:ascii="Arial" w:hAnsi="Arial" w:cs="Arial"/>
          <w:lang w:val="cs-CZ"/>
        </w:rPr>
      </w:pPr>
    </w:p>
    <w:p w14:paraId="081C4A7D" w14:textId="6FFB42FB" w:rsidR="00092440" w:rsidRDefault="00FD1DA9" w:rsidP="003C02C9">
      <w:pPr>
        <w:jc w:val="center"/>
        <w:rPr>
          <w:rFonts w:ascii="Arial" w:hAnsi="Arial" w:cs="Arial"/>
          <w:b/>
          <w:lang w:val="cs-CZ"/>
        </w:rPr>
      </w:pPr>
      <w:r w:rsidRPr="00C42148">
        <w:rPr>
          <w:rFonts w:ascii="Arial" w:hAnsi="Arial" w:cs="Arial"/>
          <w:b/>
          <w:lang w:val="cs-CZ"/>
        </w:rPr>
        <w:t xml:space="preserve">RÁMCOVÉ VYMEZENÍ MANDÁTU </w:t>
      </w:r>
      <w:r w:rsidR="003C02C9" w:rsidRPr="00C42148">
        <w:rPr>
          <w:rFonts w:ascii="Arial" w:hAnsi="Arial" w:cs="Arial"/>
          <w:b/>
          <w:lang w:val="cs-CZ"/>
        </w:rPr>
        <w:t>ODPOVĚDNÉHO MANAŽERA</w:t>
      </w:r>
    </w:p>
    <w:p w14:paraId="74B90B4F" w14:textId="77777777" w:rsidR="00A86818" w:rsidRPr="00C42148" w:rsidRDefault="00A86818" w:rsidP="003C02C9">
      <w:pPr>
        <w:jc w:val="center"/>
        <w:rPr>
          <w:rFonts w:ascii="Arial" w:hAnsi="Arial" w:cs="Arial"/>
          <w:lang w:val="cs-CZ"/>
        </w:rPr>
      </w:pPr>
    </w:p>
    <w:p w14:paraId="40625741" w14:textId="77777777" w:rsidR="00092440" w:rsidRPr="003D0391" w:rsidRDefault="00092440">
      <w:pPr>
        <w:rPr>
          <w:rFonts w:ascii="Arial" w:hAnsi="Arial" w:cs="Arial"/>
          <w:sz w:val="22"/>
          <w:lang w:val="cs-CZ"/>
        </w:rPr>
      </w:pPr>
    </w:p>
    <w:p w14:paraId="17BA3B26" w14:textId="0AC4C810" w:rsidR="00092440" w:rsidRPr="003D0391" w:rsidRDefault="00FD1DA9" w:rsidP="00A86818">
      <w:pPr>
        <w:spacing w:after="120"/>
        <w:jc w:val="center"/>
        <w:rPr>
          <w:rFonts w:ascii="Arial" w:hAnsi="Arial" w:cs="Arial"/>
          <w:sz w:val="22"/>
          <w:lang w:val="cs-CZ"/>
        </w:rPr>
      </w:pPr>
      <w:r w:rsidRPr="003D0391">
        <w:rPr>
          <w:rFonts w:ascii="Arial" w:hAnsi="Arial" w:cs="Arial"/>
          <w:b/>
          <w:sz w:val="22"/>
          <w:lang w:val="cs-CZ"/>
        </w:rPr>
        <w:t>Čl. 1 Účel role</w:t>
      </w:r>
    </w:p>
    <w:p w14:paraId="5E7BCECF" w14:textId="3CE4CFD5" w:rsidR="00092440" w:rsidRPr="000A165D" w:rsidRDefault="004B0E75" w:rsidP="00A86818">
      <w:pPr>
        <w:pStyle w:val="Odstavecseseznamem"/>
        <w:numPr>
          <w:ilvl w:val="0"/>
          <w:numId w:val="11"/>
        </w:numPr>
        <w:spacing w:after="120"/>
        <w:contextualSpacing w:val="0"/>
        <w:jc w:val="both"/>
        <w:rPr>
          <w:rFonts w:ascii="Arial" w:hAnsi="Arial" w:cs="Arial"/>
          <w:color w:val="000000" w:themeColor="text1"/>
          <w:sz w:val="22"/>
          <w:lang w:val="cs-CZ"/>
        </w:rPr>
      </w:pPr>
      <w:r w:rsidRPr="000A165D">
        <w:rPr>
          <w:rFonts w:ascii="Arial" w:hAnsi="Arial" w:cs="Arial"/>
          <w:color w:val="000000" w:themeColor="text1"/>
          <w:sz w:val="22"/>
          <w:lang w:val="cs-CZ"/>
        </w:rPr>
        <w:t>Odpovědný manažer</w:t>
      </w:r>
      <w:r w:rsidR="00FD1DA9" w:rsidRPr="000A165D">
        <w:rPr>
          <w:rFonts w:ascii="Arial" w:hAnsi="Arial" w:cs="Arial"/>
          <w:color w:val="000000" w:themeColor="text1"/>
          <w:sz w:val="22"/>
          <w:lang w:val="cs-CZ"/>
        </w:rPr>
        <w:t xml:space="preserve"> vykonává svou roli za účelem řízení a koordinace realizace programu/projektu na meziinstitucionální úrovni.</w:t>
      </w:r>
    </w:p>
    <w:p w14:paraId="126DBA82" w14:textId="5323BB2A" w:rsidR="00874454" w:rsidRDefault="00874454" w:rsidP="00A86818">
      <w:pPr>
        <w:pStyle w:val="Odstavecseseznamem"/>
        <w:numPr>
          <w:ilvl w:val="0"/>
          <w:numId w:val="11"/>
        </w:numPr>
        <w:spacing w:after="120"/>
        <w:contextualSpacing w:val="0"/>
        <w:jc w:val="both"/>
        <w:rPr>
          <w:rFonts w:ascii="Arial" w:hAnsi="Arial" w:cs="Arial"/>
          <w:color w:val="000000" w:themeColor="text1"/>
          <w:sz w:val="22"/>
          <w:lang w:val="cs-CZ"/>
        </w:rPr>
      </w:pPr>
      <w:r w:rsidRPr="00874454">
        <w:rPr>
          <w:rFonts w:ascii="Arial" w:hAnsi="Arial" w:cs="Arial"/>
          <w:color w:val="000000" w:themeColor="text1"/>
          <w:sz w:val="22"/>
          <w:lang w:val="cs-CZ"/>
        </w:rPr>
        <w:t>Odpovědný manažer je odpovědnou a kontaktní osobou stanovenou příslušným orgánem státní správy pro komunikaci s Radou vlády pro informační společnost (dále jen „RVIS“) jako odborným poradním orgánem vlády České republiky.</w:t>
      </w:r>
    </w:p>
    <w:p w14:paraId="4EB9C945" w14:textId="30784EA4" w:rsidR="00092440" w:rsidRPr="000A165D" w:rsidRDefault="00A52577" w:rsidP="00A86818">
      <w:pPr>
        <w:pStyle w:val="Odstavecseseznamem"/>
        <w:numPr>
          <w:ilvl w:val="0"/>
          <w:numId w:val="11"/>
        </w:numPr>
        <w:spacing w:after="120"/>
        <w:contextualSpacing w:val="0"/>
        <w:jc w:val="both"/>
        <w:rPr>
          <w:rFonts w:ascii="Arial" w:hAnsi="Arial" w:cs="Arial"/>
          <w:color w:val="000000" w:themeColor="text1"/>
          <w:sz w:val="22"/>
          <w:lang w:val="cs-CZ"/>
        </w:rPr>
      </w:pPr>
      <w:r w:rsidRPr="000A165D">
        <w:rPr>
          <w:rFonts w:ascii="Arial" w:hAnsi="Arial" w:cs="Arial"/>
          <w:color w:val="000000" w:themeColor="text1"/>
          <w:sz w:val="22"/>
          <w:lang w:val="cs-CZ"/>
        </w:rPr>
        <w:t>Odpovědný manažer</w:t>
      </w:r>
      <w:r w:rsidR="00125231" w:rsidRPr="000A165D">
        <w:rPr>
          <w:rFonts w:ascii="Arial" w:hAnsi="Arial" w:cs="Arial"/>
          <w:color w:val="000000" w:themeColor="text1"/>
          <w:sz w:val="22"/>
          <w:lang w:val="cs-CZ"/>
        </w:rPr>
        <w:t xml:space="preserve"> </w:t>
      </w:r>
      <w:r w:rsidR="00FD1DA9" w:rsidRPr="000A165D">
        <w:rPr>
          <w:rFonts w:ascii="Arial" w:hAnsi="Arial" w:cs="Arial"/>
          <w:color w:val="000000" w:themeColor="text1"/>
          <w:sz w:val="22"/>
          <w:lang w:val="cs-CZ"/>
        </w:rPr>
        <w:t>jedná jménem programu/projektu v rozsahu tohoto usnesení a této přílohy.</w:t>
      </w:r>
    </w:p>
    <w:p w14:paraId="486B2F63" w14:textId="77777777" w:rsidR="00092440" w:rsidRPr="003D0391" w:rsidRDefault="00092440" w:rsidP="00A86818">
      <w:pPr>
        <w:spacing w:after="120"/>
        <w:rPr>
          <w:rFonts w:ascii="Arial" w:hAnsi="Arial" w:cs="Arial"/>
          <w:sz w:val="22"/>
          <w:lang w:val="cs-CZ"/>
        </w:rPr>
      </w:pPr>
    </w:p>
    <w:p w14:paraId="5305C234" w14:textId="4487B3C1" w:rsidR="00092440" w:rsidRPr="003D0391" w:rsidRDefault="00FD1DA9" w:rsidP="00A86818">
      <w:pPr>
        <w:spacing w:after="120"/>
        <w:jc w:val="center"/>
        <w:rPr>
          <w:rFonts w:ascii="Arial" w:hAnsi="Arial" w:cs="Arial"/>
          <w:sz w:val="22"/>
          <w:lang w:val="cs-CZ"/>
        </w:rPr>
      </w:pPr>
      <w:r w:rsidRPr="003D0391">
        <w:rPr>
          <w:rFonts w:ascii="Arial" w:hAnsi="Arial" w:cs="Arial"/>
          <w:b/>
          <w:sz w:val="22"/>
          <w:lang w:val="cs-CZ"/>
        </w:rPr>
        <w:t>Čl. 2 Rozsah mandátu</w:t>
      </w:r>
    </w:p>
    <w:p w14:paraId="1EF82B8B" w14:textId="6C71611B" w:rsidR="00092440" w:rsidRPr="003D0391" w:rsidRDefault="00A52577" w:rsidP="00A86818">
      <w:pPr>
        <w:spacing w:after="120"/>
        <w:rPr>
          <w:rFonts w:ascii="Arial" w:hAnsi="Arial" w:cs="Arial"/>
          <w:sz w:val="22"/>
          <w:lang w:val="cs-CZ"/>
        </w:rPr>
      </w:pPr>
      <w:r w:rsidRPr="003D0391">
        <w:rPr>
          <w:rFonts w:ascii="Arial" w:hAnsi="Arial" w:cs="Arial"/>
          <w:sz w:val="22"/>
          <w:lang w:val="cs-CZ"/>
        </w:rPr>
        <w:t>Odpovědný manažer</w:t>
      </w:r>
      <w:r w:rsidR="00125231" w:rsidRPr="003D0391">
        <w:rPr>
          <w:rFonts w:ascii="Arial" w:hAnsi="Arial" w:cs="Arial"/>
          <w:sz w:val="22"/>
          <w:lang w:val="cs-CZ"/>
        </w:rPr>
        <w:t xml:space="preserve"> </w:t>
      </w:r>
      <w:r w:rsidR="00FD1DA9" w:rsidRPr="003D0391">
        <w:rPr>
          <w:rFonts w:ascii="Arial" w:hAnsi="Arial" w:cs="Arial"/>
          <w:sz w:val="22"/>
          <w:lang w:val="cs-CZ"/>
        </w:rPr>
        <w:t xml:space="preserve">je </w:t>
      </w:r>
      <w:r w:rsidR="006F02D7" w:rsidRPr="006F02D7">
        <w:rPr>
          <w:rFonts w:ascii="Arial" w:hAnsi="Arial" w:cs="Arial"/>
          <w:sz w:val="22"/>
          <w:lang w:val="cs-CZ"/>
        </w:rPr>
        <w:t>na meziinstitucionální úrovni</w:t>
      </w:r>
      <w:r w:rsidR="006F02D7">
        <w:rPr>
          <w:rFonts w:ascii="Arial" w:hAnsi="Arial" w:cs="Arial"/>
          <w:sz w:val="22"/>
          <w:lang w:val="cs-CZ"/>
        </w:rPr>
        <w:t xml:space="preserve"> </w:t>
      </w:r>
      <w:r w:rsidR="00FD1DA9" w:rsidRPr="003D0391">
        <w:rPr>
          <w:rFonts w:ascii="Arial" w:hAnsi="Arial" w:cs="Arial"/>
          <w:sz w:val="22"/>
          <w:lang w:val="cs-CZ"/>
        </w:rPr>
        <w:t>odpovědný zejména za:</w:t>
      </w:r>
    </w:p>
    <w:p w14:paraId="31AB477E" w14:textId="2F9898B1" w:rsidR="00092440" w:rsidRDefault="00FD1DA9" w:rsidP="00A86818">
      <w:pPr>
        <w:spacing w:after="120"/>
        <w:ind w:left="680" w:hanging="283"/>
        <w:jc w:val="both"/>
        <w:rPr>
          <w:rFonts w:ascii="Arial" w:hAnsi="Arial" w:cs="Arial"/>
          <w:sz w:val="22"/>
          <w:lang w:val="cs-CZ"/>
        </w:rPr>
      </w:pPr>
      <w:r w:rsidRPr="003D0391">
        <w:rPr>
          <w:rFonts w:ascii="Arial" w:hAnsi="Arial" w:cs="Arial"/>
          <w:sz w:val="22"/>
          <w:lang w:val="cs-CZ"/>
        </w:rPr>
        <w:t xml:space="preserve">a) strategické vedení </w:t>
      </w:r>
      <w:r w:rsidR="003D63B9" w:rsidRPr="003D0391">
        <w:rPr>
          <w:rFonts w:ascii="Arial" w:hAnsi="Arial" w:cs="Arial"/>
          <w:sz w:val="22"/>
          <w:lang w:val="cs-CZ"/>
        </w:rPr>
        <w:t>–</w:t>
      </w:r>
      <w:r w:rsidRPr="003D0391">
        <w:rPr>
          <w:rFonts w:ascii="Arial" w:hAnsi="Arial" w:cs="Arial"/>
          <w:sz w:val="22"/>
          <w:lang w:val="cs-CZ"/>
        </w:rPr>
        <w:t xml:space="preserve"> definici cílového stavu, priorit, klíčových milníků a očekávaných přínosů programu/projektu;</w:t>
      </w:r>
    </w:p>
    <w:p w14:paraId="26154FE7" w14:textId="1979AF3A" w:rsidR="006F08C4" w:rsidRPr="003D0391" w:rsidRDefault="006B3684" w:rsidP="00A86818">
      <w:pPr>
        <w:spacing w:after="120"/>
        <w:ind w:left="680" w:hanging="283"/>
        <w:jc w:val="both"/>
        <w:rPr>
          <w:rFonts w:ascii="Arial" w:hAnsi="Arial" w:cs="Arial"/>
          <w:sz w:val="22"/>
          <w:lang w:val="cs-CZ"/>
        </w:rPr>
      </w:pPr>
      <w:r>
        <w:rPr>
          <w:rFonts w:ascii="Arial" w:hAnsi="Arial" w:cs="Arial"/>
          <w:sz w:val="22"/>
          <w:lang w:val="cs-CZ"/>
        </w:rPr>
        <w:t xml:space="preserve">b) plnění harmonogramu </w:t>
      </w:r>
      <w:r w:rsidR="00A327F3">
        <w:rPr>
          <w:rFonts w:ascii="Arial" w:hAnsi="Arial" w:cs="Arial"/>
          <w:sz w:val="22"/>
          <w:lang w:val="cs-CZ"/>
        </w:rPr>
        <w:t>svěřeného projektu/programu</w:t>
      </w:r>
      <w:r w:rsidR="00C73DAB" w:rsidRPr="00C73DAB">
        <w:rPr>
          <w:rFonts w:ascii="Arial" w:hAnsi="Arial" w:cs="Arial"/>
          <w:sz w:val="22"/>
          <w:lang w:val="cs-CZ"/>
        </w:rPr>
        <w:t>;</w:t>
      </w:r>
    </w:p>
    <w:p w14:paraId="12E27801" w14:textId="0C234802" w:rsidR="00092440" w:rsidRPr="003D0391" w:rsidRDefault="00C1361E" w:rsidP="00A86818">
      <w:pPr>
        <w:spacing w:after="120"/>
        <w:ind w:left="680" w:hanging="283"/>
        <w:jc w:val="both"/>
        <w:rPr>
          <w:rFonts w:ascii="Arial" w:hAnsi="Arial" w:cs="Arial"/>
          <w:sz w:val="22"/>
          <w:lang w:val="cs-CZ"/>
        </w:rPr>
      </w:pPr>
      <w:r>
        <w:rPr>
          <w:rFonts w:ascii="Arial" w:hAnsi="Arial" w:cs="Arial"/>
          <w:sz w:val="22"/>
          <w:lang w:val="cs-CZ"/>
        </w:rPr>
        <w:t>c</w:t>
      </w:r>
      <w:r w:rsidR="00FD1DA9" w:rsidRPr="003D0391">
        <w:rPr>
          <w:rFonts w:ascii="Arial" w:hAnsi="Arial" w:cs="Arial"/>
          <w:sz w:val="22"/>
          <w:lang w:val="cs-CZ"/>
        </w:rPr>
        <w:t xml:space="preserve">) koordinaci napříč </w:t>
      </w:r>
      <w:r w:rsidR="003D63B9" w:rsidRPr="003D0391">
        <w:rPr>
          <w:rFonts w:ascii="Arial" w:hAnsi="Arial" w:cs="Arial"/>
          <w:sz w:val="22"/>
          <w:lang w:val="cs-CZ"/>
        </w:rPr>
        <w:t>organizac</w:t>
      </w:r>
      <w:r w:rsidR="00FD1DA9" w:rsidRPr="003D0391">
        <w:rPr>
          <w:rFonts w:ascii="Arial" w:hAnsi="Arial" w:cs="Arial"/>
          <w:sz w:val="22"/>
          <w:lang w:val="cs-CZ"/>
        </w:rPr>
        <w:t xml:space="preserve">emi </w:t>
      </w:r>
      <w:r w:rsidR="003D63B9" w:rsidRPr="003D0391">
        <w:rPr>
          <w:rFonts w:ascii="Arial" w:hAnsi="Arial" w:cs="Arial"/>
          <w:sz w:val="22"/>
          <w:lang w:val="cs-CZ"/>
        </w:rPr>
        <w:t>–</w:t>
      </w:r>
      <w:r w:rsidR="00FD1DA9" w:rsidRPr="003D0391">
        <w:rPr>
          <w:rFonts w:ascii="Arial" w:hAnsi="Arial" w:cs="Arial"/>
          <w:sz w:val="22"/>
          <w:lang w:val="cs-CZ"/>
        </w:rPr>
        <w:t xml:space="preserve"> slaďování harmonogramu, závislostí a součinnosti zapojených subjektů;</w:t>
      </w:r>
    </w:p>
    <w:p w14:paraId="15227FEE" w14:textId="408E3670" w:rsidR="00092440" w:rsidRPr="003D0391" w:rsidRDefault="00C1361E" w:rsidP="00A86818">
      <w:pPr>
        <w:spacing w:after="120"/>
        <w:ind w:left="680" w:hanging="283"/>
        <w:jc w:val="both"/>
        <w:rPr>
          <w:rFonts w:ascii="Arial" w:hAnsi="Arial" w:cs="Arial"/>
          <w:sz w:val="22"/>
          <w:lang w:val="cs-CZ"/>
        </w:rPr>
      </w:pPr>
      <w:r>
        <w:rPr>
          <w:rFonts w:ascii="Arial" w:hAnsi="Arial" w:cs="Arial"/>
          <w:sz w:val="22"/>
          <w:lang w:val="cs-CZ"/>
        </w:rPr>
        <w:t>d</w:t>
      </w:r>
      <w:r w:rsidR="00FD1DA9" w:rsidRPr="003D0391">
        <w:rPr>
          <w:rFonts w:ascii="Arial" w:hAnsi="Arial" w:cs="Arial"/>
          <w:sz w:val="22"/>
          <w:lang w:val="cs-CZ"/>
        </w:rPr>
        <w:t xml:space="preserve">) řízení rizik a změn </w:t>
      </w:r>
      <w:r w:rsidR="003D63B9" w:rsidRPr="003D0391">
        <w:rPr>
          <w:rFonts w:ascii="Arial" w:hAnsi="Arial" w:cs="Arial"/>
          <w:sz w:val="22"/>
          <w:lang w:val="cs-CZ"/>
        </w:rPr>
        <w:t>–</w:t>
      </w:r>
      <w:r w:rsidR="00FD1DA9" w:rsidRPr="003D0391">
        <w:rPr>
          <w:rFonts w:ascii="Arial" w:hAnsi="Arial" w:cs="Arial"/>
          <w:sz w:val="22"/>
          <w:lang w:val="cs-CZ"/>
        </w:rPr>
        <w:t xml:space="preserve"> identifikaci zásadních rizik, návrh opatření ke zmírnění jejich dopadů a řízení dopadů změn na cíle, termíny a zdroje;</w:t>
      </w:r>
    </w:p>
    <w:p w14:paraId="67927E76" w14:textId="2ACB4BFE" w:rsidR="00092440" w:rsidRPr="003D0391" w:rsidRDefault="00C1361E" w:rsidP="00A86818">
      <w:pPr>
        <w:spacing w:after="120"/>
        <w:ind w:left="680" w:hanging="283"/>
        <w:jc w:val="both"/>
        <w:rPr>
          <w:rFonts w:ascii="Arial" w:hAnsi="Arial" w:cs="Arial"/>
          <w:sz w:val="22"/>
          <w:lang w:val="cs-CZ"/>
        </w:rPr>
      </w:pPr>
      <w:r>
        <w:rPr>
          <w:rFonts w:ascii="Arial" w:hAnsi="Arial" w:cs="Arial"/>
          <w:sz w:val="22"/>
          <w:lang w:val="cs-CZ"/>
        </w:rPr>
        <w:t>e</w:t>
      </w:r>
      <w:r w:rsidR="00FD1DA9" w:rsidRPr="003D0391">
        <w:rPr>
          <w:rFonts w:ascii="Arial" w:hAnsi="Arial" w:cs="Arial"/>
          <w:sz w:val="22"/>
          <w:lang w:val="cs-CZ"/>
        </w:rPr>
        <w:t xml:space="preserve">) přípravu podkladů k rozhodnutí </w:t>
      </w:r>
      <w:r w:rsidR="003D63B9" w:rsidRPr="003D0391">
        <w:rPr>
          <w:rFonts w:ascii="Arial" w:hAnsi="Arial" w:cs="Arial"/>
          <w:sz w:val="22"/>
          <w:lang w:val="cs-CZ"/>
        </w:rPr>
        <w:t>–</w:t>
      </w:r>
      <w:r w:rsidR="00FD1DA9" w:rsidRPr="003D0391">
        <w:rPr>
          <w:rFonts w:ascii="Arial" w:hAnsi="Arial" w:cs="Arial"/>
          <w:sz w:val="22"/>
          <w:lang w:val="cs-CZ"/>
        </w:rPr>
        <w:t xml:space="preserve"> předkládání variant, doporučení a návrhů opatření orgánům RVIS;</w:t>
      </w:r>
    </w:p>
    <w:p w14:paraId="7A0A6D20" w14:textId="542F18ED" w:rsidR="00092440" w:rsidRPr="003D0391" w:rsidRDefault="00C1361E" w:rsidP="00A86818">
      <w:pPr>
        <w:spacing w:after="120"/>
        <w:ind w:left="680" w:hanging="283"/>
        <w:jc w:val="both"/>
        <w:rPr>
          <w:rFonts w:ascii="Arial" w:hAnsi="Arial" w:cs="Arial"/>
          <w:sz w:val="22"/>
          <w:lang w:val="cs-CZ"/>
        </w:rPr>
      </w:pPr>
      <w:r>
        <w:rPr>
          <w:rFonts w:ascii="Arial" w:hAnsi="Arial" w:cs="Arial"/>
          <w:sz w:val="22"/>
          <w:lang w:val="cs-CZ"/>
        </w:rPr>
        <w:t>f</w:t>
      </w:r>
      <w:r w:rsidR="00FD1DA9" w:rsidRPr="003D0391">
        <w:rPr>
          <w:rFonts w:ascii="Arial" w:hAnsi="Arial" w:cs="Arial"/>
          <w:sz w:val="22"/>
          <w:lang w:val="cs-CZ"/>
        </w:rPr>
        <w:t xml:space="preserve">) eskalaci překážek </w:t>
      </w:r>
      <w:r w:rsidR="003D63B9" w:rsidRPr="003D0391">
        <w:rPr>
          <w:rFonts w:ascii="Arial" w:hAnsi="Arial" w:cs="Arial"/>
          <w:sz w:val="22"/>
          <w:lang w:val="cs-CZ"/>
        </w:rPr>
        <w:t>–</w:t>
      </w:r>
      <w:r w:rsidR="00FD1DA9" w:rsidRPr="003D0391">
        <w:rPr>
          <w:rFonts w:ascii="Arial" w:hAnsi="Arial" w:cs="Arial"/>
          <w:sz w:val="22"/>
          <w:lang w:val="cs-CZ"/>
        </w:rPr>
        <w:t xml:space="preserve"> včasné eskalování zásadních problémů a blokací vyžadujících rozhodnutí nebo podporu na úrovni RVIS;</w:t>
      </w:r>
    </w:p>
    <w:p w14:paraId="7D0952EB" w14:textId="2DDC2B25" w:rsidR="00092440" w:rsidRPr="003D0391" w:rsidRDefault="00C1361E" w:rsidP="00A86818">
      <w:pPr>
        <w:spacing w:after="120"/>
        <w:ind w:left="680" w:hanging="283"/>
        <w:jc w:val="both"/>
        <w:rPr>
          <w:rFonts w:ascii="Arial" w:hAnsi="Arial" w:cs="Arial"/>
          <w:sz w:val="22"/>
          <w:lang w:val="cs-CZ"/>
        </w:rPr>
      </w:pPr>
      <w:r>
        <w:rPr>
          <w:rFonts w:ascii="Arial" w:hAnsi="Arial" w:cs="Arial"/>
          <w:sz w:val="22"/>
          <w:lang w:val="cs-CZ"/>
        </w:rPr>
        <w:t>g</w:t>
      </w:r>
      <w:r w:rsidR="00FD1DA9" w:rsidRPr="003D0391">
        <w:rPr>
          <w:rFonts w:ascii="Arial" w:hAnsi="Arial" w:cs="Arial"/>
          <w:sz w:val="22"/>
          <w:lang w:val="cs-CZ"/>
        </w:rPr>
        <w:t xml:space="preserve">) jednání jménem programu/projektu vůči zapojeným </w:t>
      </w:r>
      <w:r w:rsidR="003D63B9" w:rsidRPr="003D0391">
        <w:rPr>
          <w:rFonts w:ascii="Arial" w:hAnsi="Arial" w:cs="Arial"/>
          <w:sz w:val="22"/>
          <w:lang w:val="cs-CZ"/>
        </w:rPr>
        <w:t>organizac</w:t>
      </w:r>
      <w:r w:rsidR="00FD1DA9" w:rsidRPr="003D0391">
        <w:rPr>
          <w:rFonts w:ascii="Arial" w:hAnsi="Arial" w:cs="Arial"/>
          <w:sz w:val="22"/>
          <w:lang w:val="cs-CZ"/>
        </w:rPr>
        <w:t>ím a dalším relevantním subjektům v rozsahu rámcového mandátu;</w:t>
      </w:r>
    </w:p>
    <w:p w14:paraId="69BEE998" w14:textId="726FE542" w:rsidR="00092440" w:rsidRPr="003D0391" w:rsidRDefault="00C1361E" w:rsidP="00A86818">
      <w:pPr>
        <w:spacing w:after="120"/>
        <w:ind w:left="680" w:hanging="283"/>
        <w:jc w:val="both"/>
        <w:rPr>
          <w:rFonts w:ascii="Arial" w:hAnsi="Arial" w:cs="Arial"/>
          <w:sz w:val="22"/>
          <w:lang w:val="cs-CZ"/>
        </w:rPr>
      </w:pPr>
      <w:r>
        <w:rPr>
          <w:rFonts w:ascii="Arial" w:hAnsi="Arial" w:cs="Arial"/>
          <w:sz w:val="22"/>
          <w:lang w:val="cs-CZ"/>
        </w:rPr>
        <w:t>h</w:t>
      </w:r>
      <w:r w:rsidR="00FD1DA9" w:rsidRPr="003D0391">
        <w:rPr>
          <w:rFonts w:ascii="Arial" w:hAnsi="Arial" w:cs="Arial"/>
          <w:sz w:val="22"/>
          <w:lang w:val="cs-CZ"/>
        </w:rPr>
        <w:t xml:space="preserve">) reporting </w:t>
      </w:r>
      <w:r w:rsidR="003D63B9" w:rsidRPr="003D0391">
        <w:rPr>
          <w:rFonts w:ascii="Arial" w:hAnsi="Arial" w:cs="Arial"/>
          <w:sz w:val="22"/>
          <w:lang w:val="cs-CZ"/>
        </w:rPr>
        <w:t>–</w:t>
      </w:r>
      <w:r w:rsidR="00FD1DA9" w:rsidRPr="003D0391">
        <w:rPr>
          <w:rFonts w:ascii="Arial" w:hAnsi="Arial" w:cs="Arial"/>
          <w:sz w:val="22"/>
          <w:lang w:val="cs-CZ"/>
        </w:rPr>
        <w:t xml:space="preserve"> předkládání pravidelných a mimořádných zpráv o stavu programu/projektu orgánům RVIS.</w:t>
      </w:r>
    </w:p>
    <w:p w14:paraId="5C145F88" w14:textId="77777777" w:rsidR="00092440" w:rsidRPr="003D0391" w:rsidRDefault="00092440" w:rsidP="00A86818">
      <w:pPr>
        <w:spacing w:after="120"/>
        <w:rPr>
          <w:rFonts w:ascii="Arial" w:hAnsi="Arial" w:cs="Arial"/>
          <w:sz w:val="22"/>
          <w:lang w:val="cs-CZ"/>
        </w:rPr>
      </w:pPr>
    </w:p>
    <w:p w14:paraId="14A1D327" w14:textId="50A43841" w:rsidR="00092440" w:rsidRPr="003D0391" w:rsidRDefault="00FD1DA9" w:rsidP="00A86818">
      <w:pPr>
        <w:spacing w:after="120"/>
        <w:jc w:val="center"/>
        <w:rPr>
          <w:rFonts w:ascii="Arial" w:hAnsi="Arial" w:cs="Arial"/>
          <w:sz w:val="22"/>
          <w:lang w:val="cs-CZ"/>
        </w:rPr>
      </w:pPr>
      <w:r w:rsidRPr="003D0391">
        <w:rPr>
          <w:rFonts w:ascii="Arial" w:hAnsi="Arial" w:cs="Arial"/>
          <w:b/>
          <w:sz w:val="22"/>
          <w:lang w:val="cs-CZ"/>
        </w:rPr>
        <w:t xml:space="preserve">Čl. 3 Součinnost </w:t>
      </w:r>
      <w:r w:rsidR="003D63B9" w:rsidRPr="003D0391">
        <w:rPr>
          <w:rFonts w:ascii="Arial" w:hAnsi="Arial" w:cs="Arial"/>
          <w:b/>
          <w:sz w:val="22"/>
          <w:lang w:val="cs-CZ"/>
        </w:rPr>
        <w:t>organizac</w:t>
      </w:r>
      <w:r w:rsidRPr="003D0391">
        <w:rPr>
          <w:rFonts w:ascii="Arial" w:hAnsi="Arial" w:cs="Arial"/>
          <w:b/>
          <w:sz w:val="22"/>
          <w:lang w:val="cs-CZ"/>
        </w:rPr>
        <w:t>í</w:t>
      </w:r>
    </w:p>
    <w:p w14:paraId="1F2E447B" w14:textId="5E17F78D" w:rsidR="00092440" w:rsidRPr="003D0391" w:rsidRDefault="00FD1DA9" w:rsidP="00A86818">
      <w:pPr>
        <w:pStyle w:val="Odstavecseseznamem"/>
        <w:numPr>
          <w:ilvl w:val="0"/>
          <w:numId w:val="12"/>
        </w:numPr>
        <w:spacing w:after="120"/>
        <w:contextualSpacing w:val="0"/>
        <w:jc w:val="both"/>
        <w:rPr>
          <w:rFonts w:ascii="Arial" w:hAnsi="Arial" w:cs="Arial"/>
          <w:sz w:val="22"/>
          <w:lang w:val="cs-CZ"/>
        </w:rPr>
      </w:pPr>
      <w:r w:rsidRPr="003D0391">
        <w:rPr>
          <w:rFonts w:ascii="Arial" w:hAnsi="Arial" w:cs="Arial"/>
          <w:sz w:val="22"/>
          <w:lang w:val="cs-CZ"/>
        </w:rPr>
        <w:t xml:space="preserve">Každá zapojená </w:t>
      </w:r>
      <w:r w:rsidR="003D63B9" w:rsidRPr="003D0391">
        <w:rPr>
          <w:rFonts w:ascii="Arial" w:hAnsi="Arial" w:cs="Arial"/>
          <w:sz w:val="22"/>
          <w:lang w:val="cs-CZ"/>
        </w:rPr>
        <w:t xml:space="preserve">organizace </w:t>
      </w:r>
      <w:r w:rsidRPr="003D0391">
        <w:rPr>
          <w:rFonts w:ascii="Arial" w:hAnsi="Arial" w:cs="Arial"/>
          <w:sz w:val="22"/>
          <w:lang w:val="cs-CZ"/>
        </w:rPr>
        <w:t xml:space="preserve">určí odpovědného zástupce pro spolupráci s </w:t>
      </w:r>
      <w:r w:rsidR="00EC6BB7" w:rsidRPr="003D0391">
        <w:rPr>
          <w:rFonts w:ascii="Arial" w:hAnsi="Arial" w:cs="Arial"/>
          <w:sz w:val="22"/>
          <w:lang w:val="cs-CZ"/>
        </w:rPr>
        <w:t>odpovědným manažerem</w:t>
      </w:r>
      <w:r w:rsidRPr="003D0391">
        <w:rPr>
          <w:rFonts w:ascii="Arial" w:hAnsi="Arial" w:cs="Arial"/>
          <w:sz w:val="22"/>
          <w:lang w:val="cs-CZ"/>
        </w:rPr>
        <w:t xml:space="preserve"> a zabezpečí plnění úkolů programu/projektu v rámci své působnosti.</w:t>
      </w:r>
    </w:p>
    <w:p w14:paraId="4D05D6D5" w14:textId="08A296A2" w:rsidR="00092440" w:rsidRPr="003D0391" w:rsidRDefault="00FD1DA9" w:rsidP="00A86818">
      <w:pPr>
        <w:pStyle w:val="Odstavecseseznamem"/>
        <w:numPr>
          <w:ilvl w:val="0"/>
          <w:numId w:val="12"/>
        </w:numPr>
        <w:spacing w:after="120"/>
        <w:contextualSpacing w:val="0"/>
        <w:jc w:val="both"/>
        <w:rPr>
          <w:rFonts w:ascii="Arial" w:hAnsi="Arial" w:cs="Arial"/>
          <w:sz w:val="22"/>
          <w:lang w:val="cs-CZ"/>
        </w:rPr>
      </w:pPr>
      <w:r w:rsidRPr="003D0391">
        <w:rPr>
          <w:rFonts w:ascii="Arial" w:hAnsi="Arial" w:cs="Arial"/>
          <w:sz w:val="22"/>
          <w:lang w:val="cs-CZ"/>
        </w:rPr>
        <w:t xml:space="preserve">Zapojené </w:t>
      </w:r>
      <w:r w:rsidR="003D63B9" w:rsidRPr="003D0391">
        <w:rPr>
          <w:rFonts w:ascii="Arial" w:hAnsi="Arial" w:cs="Arial"/>
          <w:sz w:val="22"/>
          <w:lang w:val="cs-CZ"/>
        </w:rPr>
        <w:t xml:space="preserve">organizace </w:t>
      </w:r>
      <w:r w:rsidRPr="003D0391">
        <w:rPr>
          <w:rFonts w:ascii="Arial" w:hAnsi="Arial" w:cs="Arial"/>
          <w:sz w:val="22"/>
          <w:lang w:val="cs-CZ"/>
        </w:rPr>
        <w:t xml:space="preserve">poskytují </w:t>
      </w:r>
      <w:r w:rsidR="00EC6BB7" w:rsidRPr="003D0391">
        <w:rPr>
          <w:rFonts w:ascii="Arial" w:hAnsi="Arial" w:cs="Arial"/>
          <w:sz w:val="22"/>
          <w:lang w:val="cs-CZ"/>
        </w:rPr>
        <w:t>odpovědnému manažer</w:t>
      </w:r>
      <w:r w:rsidR="00D756F6">
        <w:rPr>
          <w:rFonts w:ascii="Arial" w:hAnsi="Arial" w:cs="Arial"/>
          <w:sz w:val="22"/>
          <w:lang w:val="cs-CZ"/>
        </w:rPr>
        <w:t>ovi</w:t>
      </w:r>
      <w:r w:rsidR="00EC6BB7" w:rsidRPr="003D0391">
        <w:rPr>
          <w:rFonts w:ascii="Arial" w:hAnsi="Arial" w:cs="Arial"/>
          <w:sz w:val="22"/>
          <w:lang w:val="cs-CZ"/>
        </w:rPr>
        <w:t xml:space="preserve"> </w:t>
      </w:r>
      <w:r w:rsidRPr="003D0391">
        <w:rPr>
          <w:rFonts w:ascii="Arial" w:hAnsi="Arial" w:cs="Arial"/>
          <w:sz w:val="22"/>
          <w:lang w:val="cs-CZ"/>
        </w:rPr>
        <w:t>v přiměřené lhůtě podklady a informace potřebné pro koordinaci realizace, reporting, přípravu podkladů k rozhodnutí a řízení rizik.</w:t>
      </w:r>
    </w:p>
    <w:p w14:paraId="740F9366" w14:textId="20DBC910" w:rsidR="00092440" w:rsidRPr="003D0391" w:rsidRDefault="00FD1DA9" w:rsidP="00A86818">
      <w:pPr>
        <w:pStyle w:val="Odstavecseseznamem"/>
        <w:numPr>
          <w:ilvl w:val="0"/>
          <w:numId w:val="12"/>
        </w:numPr>
        <w:spacing w:after="120"/>
        <w:contextualSpacing w:val="0"/>
        <w:jc w:val="both"/>
        <w:rPr>
          <w:rFonts w:ascii="Arial" w:hAnsi="Arial" w:cs="Arial"/>
          <w:sz w:val="22"/>
          <w:lang w:val="cs-CZ"/>
        </w:rPr>
      </w:pPr>
      <w:r w:rsidRPr="003D0391">
        <w:rPr>
          <w:rFonts w:ascii="Arial" w:hAnsi="Arial" w:cs="Arial"/>
          <w:sz w:val="22"/>
          <w:lang w:val="cs-CZ"/>
        </w:rPr>
        <w:lastRenderedPageBreak/>
        <w:t xml:space="preserve">Zapojené </w:t>
      </w:r>
      <w:r w:rsidR="003D63B9" w:rsidRPr="003D0391">
        <w:rPr>
          <w:rFonts w:ascii="Arial" w:hAnsi="Arial" w:cs="Arial"/>
          <w:sz w:val="22"/>
          <w:lang w:val="cs-CZ"/>
        </w:rPr>
        <w:t xml:space="preserve">organizace </w:t>
      </w:r>
      <w:r w:rsidRPr="003D0391">
        <w:rPr>
          <w:rFonts w:ascii="Arial" w:hAnsi="Arial" w:cs="Arial"/>
          <w:sz w:val="22"/>
          <w:lang w:val="cs-CZ"/>
        </w:rPr>
        <w:t>bez zbytečného odkladu informují</w:t>
      </w:r>
      <w:r w:rsidR="004E5A5F" w:rsidRPr="003D0391">
        <w:rPr>
          <w:rFonts w:ascii="Arial" w:hAnsi="Arial" w:cs="Arial"/>
          <w:sz w:val="22"/>
          <w:lang w:val="cs-CZ"/>
        </w:rPr>
        <w:t xml:space="preserve"> odpovědného manažera </w:t>
      </w:r>
      <w:r w:rsidRPr="003D0391">
        <w:rPr>
          <w:rFonts w:ascii="Arial" w:hAnsi="Arial" w:cs="Arial"/>
          <w:sz w:val="22"/>
          <w:lang w:val="cs-CZ"/>
        </w:rPr>
        <w:t>o skutečnostech, které mohou ovlivnit cíle, milníky, termíny, zdroje nebo očekávané přínosy programu/projektu.</w:t>
      </w:r>
    </w:p>
    <w:p w14:paraId="1496B116" w14:textId="77777777" w:rsidR="00092440" w:rsidRPr="003D0391" w:rsidRDefault="00092440" w:rsidP="00A86818">
      <w:pPr>
        <w:spacing w:after="120"/>
        <w:rPr>
          <w:rFonts w:ascii="Arial" w:hAnsi="Arial" w:cs="Arial"/>
          <w:sz w:val="22"/>
          <w:lang w:val="cs-CZ"/>
        </w:rPr>
      </w:pPr>
    </w:p>
    <w:p w14:paraId="7414445F" w14:textId="0C5FAEE7" w:rsidR="00092440" w:rsidRPr="003D0391" w:rsidRDefault="00FD1DA9" w:rsidP="00A86818">
      <w:pPr>
        <w:spacing w:after="120"/>
        <w:jc w:val="center"/>
        <w:rPr>
          <w:rFonts w:ascii="Arial" w:hAnsi="Arial" w:cs="Arial"/>
          <w:sz w:val="22"/>
          <w:lang w:val="cs-CZ"/>
        </w:rPr>
      </w:pPr>
      <w:r w:rsidRPr="003D0391">
        <w:rPr>
          <w:rFonts w:ascii="Arial" w:hAnsi="Arial" w:cs="Arial"/>
          <w:b/>
          <w:sz w:val="22"/>
          <w:lang w:val="cs-CZ"/>
        </w:rPr>
        <w:t>Čl. 4 Reporting a eskalace</w:t>
      </w:r>
    </w:p>
    <w:p w14:paraId="488FF73C" w14:textId="49BB055E" w:rsidR="00092440" w:rsidRPr="003D0391" w:rsidRDefault="00EC6BB7" w:rsidP="00A86818">
      <w:pPr>
        <w:pStyle w:val="Odstavecseseznamem"/>
        <w:numPr>
          <w:ilvl w:val="0"/>
          <w:numId w:val="14"/>
        </w:numPr>
        <w:spacing w:after="120"/>
        <w:contextualSpacing w:val="0"/>
        <w:jc w:val="both"/>
        <w:rPr>
          <w:rFonts w:ascii="Arial" w:hAnsi="Arial" w:cs="Arial"/>
          <w:sz w:val="22"/>
          <w:lang w:val="cs-CZ"/>
        </w:rPr>
      </w:pPr>
      <w:r w:rsidRPr="003D0391">
        <w:rPr>
          <w:rFonts w:ascii="Arial" w:hAnsi="Arial" w:cs="Arial"/>
          <w:sz w:val="22"/>
          <w:lang w:val="cs-CZ"/>
        </w:rPr>
        <w:t>Odpovědný manažer</w:t>
      </w:r>
      <w:r w:rsidR="00FD1DA9" w:rsidRPr="003D0391">
        <w:rPr>
          <w:rFonts w:ascii="Arial" w:hAnsi="Arial" w:cs="Arial"/>
          <w:sz w:val="22"/>
          <w:lang w:val="cs-CZ"/>
        </w:rPr>
        <w:t xml:space="preserve"> předkládá grémiu RVIS pravidelnou zprávu o stavu programu/projektu v</w:t>
      </w:r>
      <w:r w:rsidR="00102437" w:rsidRPr="003D0391">
        <w:rPr>
          <w:rFonts w:ascii="Arial" w:hAnsi="Arial" w:cs="Arial"/>
          <w:sz w:val="22"/>
          <w:lang w:val="cs-CZ"/>
        </w:rPr>
        <w:t> </w:t>
      </w:r>
      <w:r w:rsidR="00FD1DA9" w:rsidRPr="003D0391">
        <w:rPr>
          <w:rFonts w:ascii="Arial" w:hAnsi="Arial" w:cs="Arial"/>
          <w:sz w:val="22"/>
          <w:lang w:val="cs-CZ"/>
        </w:rPr>
        <w:t>měsíční periodicitě, nestanoví-li orgány RVIS jinak.</w:t>
      </w:r>
    </w:p>
    <w:p w14:paraId="560C830D" w14:textId="2DC49865" w:rsidR="00092440" w:rsidRPr="003D0391" w:rsidRDefault="00FD1DA9" w:rsidP="00A86818">
      <w:pPr>
        <w:pStyle w:val="Odstavecseseznamem"/>
        <w:numPr>
          <w:ilvl w:val="0"/>
          <w:numId w:val="14"/>
        </w:numPr>
        <w:spacing w:after="120"/>
        <w:contextualSpacing w:val="0"/>
        <w:jc w:val="both"/>
        <w:rPr>
          <w:rFonts w:ascii="Arial" w:hAnsi="Arial" w:cs="Arial"/>
          <w:sz w:val="22"/>
          <w:lang w:val="cs-CZ"/>
        </w:rPr>
      </w:pPr>
      <w:r w:rsidRPr="003D0391">
        <w:rPr>
          <w:rFonts w:ascii="Arial" w:hAnsi="Arial" w:cs="Arial"/>
          <w:sz w:val="22"/>
          <w:lang w:val="cs-CZ"/>
        </w:rPr>
        <w:t xml:space="preserve">Při vzniku zásadního rizika nebo potřeby rozhodnutí </w:t>
      </w:r>
      <w:r w:rsidR="00B662B0">
        <w:rPr>
          <w:rFonts w:ascii="Arial" w:hAnsi="Arial" w:cs="Arial"/>
          <w:sz w:val="22"/>
          <w:lang w:val="cs-CZ"/>
        </w:rPr>
        <w:t>informuje</w:t>
      </w:r>
      <w:r w:rsidR="00B662B0" w:rsidRPr="003D0391">
        <w:rPr>
          <w:rFonts w:ascii="Arial" w:hAnsi="Arial" w:cs="Arial"/>
          <w:sz w:val="22"/>
          <w:lang w:val="cs-CZ"/>
        </w:rPr>
        <w:t xml:space="preserve"> </w:t>
      </w:r>
      <w:r w:rsidR="00102437" w:rsidRPr="003D0391">
        <w:rPr>
          <w:rFonts w:ascii="Arial" w:hAnsi="Arial" w:cs="Arial"/>
          <w:sz w:val="22"/>
          <w:lang w:val="cs-CZ"/>
        </w:rPr>
        <w:t xml:space="preserve">odpovědný manažer </w:t>
      </w:r>
      <w:r w:rsidR="00CE4862">
        <w:rPr>
          <w:rFonts w:ascii="Arial" w:hAnsi="Arial" w:cs="Arial"/>
          <w:sz w:val="22"/>
          <w:lang w:val="cs-CZ"/>
        </w:rPr>
        <w:t xml:space="preserve">předsednictvo RVIS </w:t>
      </w:r>
      <w:r w:rsidRPr="003D0391">
        <w:rPr>
          <w:rFonts w:ascii="Arial" w:hAnsi="Arial" w:cs="Arial"/>
          <w:sz w:val="22"/>
          <w:lang w:val="cs-CZ"/>
        </w:rPr>
        <w:t>bez zbytečného odkladu.</w:t>
      </w:r>
    </w:p>
    <w:p w14:paraId="390C63CA" w14:textId="2C3361FC" w:rsidR="00092440" w:rsidRPr="003D0391" w:rsidRDefault="00FD1DA9" w:rsidP="00A86818">
      <w:pPr>
        <w:pStyle w:val="Odstavecseseznamem"/>
        <w:numPr>
          <w:ilvl w:val="0"/>
          <w:numId w:val="14"/>
        </w:numPr>
        <w:spacing w:after="120"/>
        <w:contextualSpacing w:val="0"/>
        <w:jc w:val="both"/>
        <w:rPr>
          <w:rFonts w:ascii="Arial" w:hAnsi="Arial" w:cs="Arial"/>
          <w:sz w:val="22"/>
          <w:lang w:val="cs-CZ"/>
        </w:rPr>
      </w:pPr>
      <w:r w:rsidRPr="003D0391">
        <w:rPr>
          <w:rFonts w:ascii="Arial" w:hAnsi="Arial" w:cs="Arial"/>
          <w:sz w:val="22"/>
          <w:lang w:val="cs-CZ"/>
        </w:rPr>
        <w:t>Zpráva o stavu obsahuje zejména informaci o plnění milníků, hlavních rizicích, závislostech, odchylkách a návrhu opatření.</w:t>
      </w:r>
      <w:r w:rsidR="00F4487A" w:rsidRPr="003D0391">
        <w:rPr>
          <w:rFonts w:ascii="Arial" w:hAnsi="Arial" w:cs="Arial"/>
          <w:sz w:val="22"/>
          <w:lang w:val="cs-CZ"/>
        </w:rPr>
        <w:t xml:space="preserve"> U položek označených „(LEG)“ se ve zprávě o stavu uvede také plnění legislativního termínu a míra připravenosti.</w:t>
      </w:r>
    </w:p>
    <w:p w14:paraId="2B5CFC99" w14:textId="77777777" w:rsidR="00092440" w:rsidRPr="003D0391" w:rsidRDefault="00092440" w:rsidP="00A86818">
      <w:pPr>
        <w:spacing w:after="120"/>
        <w:jc w:val="both"/>
        <w:rPr>
          <w:rFonts w:ascii="Arial" w:hAnsi="Arial" w:cs="Arial"/>
          <w:sz w:val="22"/>
          <w:lang w:val="cs-CZ"/>
        </w:rPr>
      </w:pPr>
    </w:p>
    <w:p w14:paraId="2953469C" w14:textId="68954D44" w:rsidR="00092440" w:rsidRPr="003D0391" w:rsidRDefault="00FD1DA9" w:rsidP="00A86818">
      <w:pPr>
        <w:spacing w:after="120"/>
        <w:jc w:val="center"/>
        <w:rPr>
          <w:rFonts w:ascii="Arial" w:hAnsi="Arial" w:cs="Arial"/>
          <w:sz w:val="22"/>
          <w:lang w:val="cs-CZ"/>
        </w:rPr>
      </w:pPr>
      <w:r w:rsidRPr="003D0391">
        <w:rPr>
          <w:rFonts w:ascii="Arial" w:hAnsi="Arial" w:cs="Arial"/>
          <w:b/>
          <w:sz w:val="22"/>
          <w:lang w:val="cs-CZ"/>
        </w:rPr>
        <w:t>Čl. 5 Omezení mandátu</w:t>
      </w:r>
    </w:p>
    <w:p w14:paraId="7AC89E05" w14:textId="2D1F16E3" w:rsidR="00092440" w:rsidRPr="003D0391" w:rsidRDefault="00FD1DA9" w:rsidP="00A86818">
      <w:pPr>
        <w:pStyle w:val="Odstavecseseznamem"/>
        <w:numPr>
          <w:ilvl w:val="0"/>
          <w:numId w:val="17"/>
        </w:numPr>
        <w:spacing w:after="120"/>
        <w:contextualSpacing w:val="0"/>
        <w:jc w:val="both"/>
        <w:rPr>
          <w:rFonts w:ascii="Arial" w:hAnsi="Arial" w:cs="Arial"/>
          <w:sz w:val="22"/>
          <w:lang w:val="cs-CZ"/>
        </w:rPr>
      </w:pPr>
      <w:r w:rsidRPr="003D0391">
        <w:rPr>
          <w:rFonts w:ascii="Arial" w:hAnsi="Arial" w:cs="Arial"/>
          <w:sz w:val="22"/>
          <w:lang w:val="cs-CZ"/>
        </w:rPr>
        <w:t xml:space="preserve">Výkon role </w:t>
      </w:r>
      <w:r w:rsidR="00266A2A" w:rsidRPr="003D0391">
        <w:rPr>
          <w:rFonts w:ascii="Arial" w:hAnsi="Arial" w:cs="Arial"/>
          <w:sz w:val="22"/>
          <w:lang w:val="cs-CZ"/>
        </w:rPr>
        <w:t>odpovědného manažera</w:t>
      </w:r>
      <w:r w:rsidRPr="003D0391">
        <w:rPr>
          <w:rFonts w:ascii="Arial" w:hAnsi="Arial" w:cs="Arial"/>
          <w:sz w:val="22"/>
          <w:lang w:val="cs-CZ"/>
        </w:rPr>
        <w:t xml:space="preserve"> zakládá vládní mandát ke koordinaci a jednání jménem programu/projektu, nenahrazuje však zákonné ani interní kompetence jednotlivých </w:t>
      </w:r>
      <w:r w:rsidR="003D63B9" w:rsidRPr="003D0391">
        <w:rPr>
          <w:rFonts w:ascii="Arial" w:hAnsi="Arial" w:cs="Arial"/>
          <w:sz w:val="22"/>
          <w:lang w:val="cs-CZ"/>
        </w:rPr>
        <w:t>organizac</w:t>
      </w:r>
      <w:r w:rsidRPr="003D0391">
        <w:rPr>
          <w:rFonts w:ascii="Arial" w:hAnsi="Arial" w:cs="Arial"/>
          <w:sz w:val="22"/>
          <w:lang w:val="cs-CZ"/>
        </w:rPr>
        <w:t>í.</w:t>
      </w:r>
    </w:p>
    <w:p w14:paraId="7D630D5D" w14:textId="5FBB26C5" w:rsidR="00092440" w:rsidRPr="003D0391" w:rsidRDefault="00FD1DA9" w:rsidP="00A86818">
      <w:pPr>
        <w:pStyle w:val="Odstavecseseznamem"/>
        <w:numPr>
          <w:ilvl w:val="0"/>
          <w:numId w:val="17"/>
        </w:numPr>
        <w:spacing w:after="120"/>
        <w:contextualSpacing w:val="0"/>
        <w:jc w:val="both"/>
        <w:rPr>
          <w:rFonts w:ascii="Arial" w:hAnsi="Arial" w:cs="Arial"/>
          <w:sz w:val="22"/>
          <w:lang w:val="cs-CZ"/>
        </w:rPr>
      </w:pPr>
      <w:r w:rsidRPr="003D0391">
        <w:rPr>
          <w:rFonts w:ascii="Arial" w:hAnsi="Arial" w:cs="Arial"/>
          <w:sz w:val="22"/>
          <w:lang w:val="cs-CZ"/>
        </w:rPr>
        <w:t xml:space="preserve">Výkon role </w:t>
      </w:r>
      <w:r w:rsidR="00C27F67" w:rsidRPr="003D0391">
        <w:rPr>
          <w:rFonts w:ascii="Arial" w:hAnsi="Arial" w:cs="Arial"/>
          <w:sz w:val="22"/>
          <w:lang w:val="cs-CZ"/>
        </w:rPr>
        <w:t xml:space="preserve">odpovědného manažera </w:t>
      </w:r>
      <w:r w:rsidRPr="003D0391">
        <w:rPr>
          <w:rFonts w:ascii="Arial" w:hAnsi="Arial" w:cs="Arial"/>
          <w:sz w:val="22"/>
          <w:lang w:val="cs-CZ"/>
        </w:rPr>
        <w:t xml:space="preserve">sám o sobě nezakládá oprávnění podepisovat smlouvy, zadávat veřejné zakázky ani rozhodovat o rozpočtových prostředcích jiných </w:t>
      </w:r>
      <w:r w:rsidR="003D63B9" w:rsidRPr="003D0391">
        <w:rPr>
          <w:rFonts w:ascii="Arial" w:hAnsi="Arial" w:cs="Arial"/>
          <w:sz w:val="22"/>
          <w:lang w:val="cs-CZ"/>
        </w:rPr>
        <w:t>organizac</w:t>
      </w:r>
      <w:r w:rsidRPr="003D0391">
        <w:rPr>
          <w:rFonts w:ascii="Arial" w:hAnsi="Arial" w:cs="Arial"/>
          <w:sz w:val="22"/>
          <w:lang w:val="cs-CZ"/>
        </w:rPr>
        <w:t>í, není-li stanoveno jinak.</w:t>
      </w:r>
    </w:p>
    <w:p w14:paraId="5C04AA2F" w14:textId="77777777" w:rsidR="00092440" w:rsidRPr="003D0391" w:rsidRDefault="00092440" w:rsidP="00A86818">
      <w:pPr>
        <w:spacing w:after="120"/>
        <w:rPr>
          <w:rFonts w:ascii="Arial" w:hAnsi="Arial" w:cs="Arial"/>
          <w:sz w:val="22"/>
          <w:lang w:val="cs-CZ"/>
        </w:rPr>
      </w:pPr>
    </w:p>
    <w:p w14:paraId="3A01C197" w14:textId="16C0E3AB" w:rsidR="00092440" w:rsidRPr="003D0391" w:rsidRDefault="00FD1DA9" w:rsidP="00A86818">
      <w:pPr>
        <w:spacing w:after="120"/>
        <w:jc w:val="center"/>
        <w:rPr>
          <w:rFonts w:ascii="Arial" w:hAnsi="Arial" w:cs="Arial"/>
          <w:sz w:val="22"/>
          <w:lang w:val="cs-CZ"/>
        </w:rPr>
      </w:pPr>
      <w:r w:rsidRPr="003D0391">
        <w:rPr>
          <w:rFonts w:ascii="Arial" w:hAnsi="Arial" w:cs="Arial"/>
          <w:b/>
          <w:sz w:val="22"/>
          <w:lang w:val="cs-CZ"/>
        </w:rPr>
        <w:t>Čl. 6 Doba výkonu role</w:t>
      </w:r>
    </w:p>
    <w:p w14:paraId="706C82A3" w14:textId="773C2A25" w:rsidR="00092440" w:rsidRPr="003D0391" w:rsidRDefault="00FD1DA9" w:rsidP="00A86818">
      <w:pPr>
        <w:pStyle w:val="Odstavecseseznamem"/>
        <w:numPr>
          <w:ilvl w:val="0"/>
          <w:numId w:val="19"/>
        </w:numPr>
        <w:spacing w:after="120"/>
        <w:contextualSpacing w:val="0"/>
        <w:jc w:val="both"/>
        <w:rPr>
          <w:rFonts w:ascii="Arial" w:hAnsi="Arial" w:cs="Arial"/>
          <w:sz w:val="22"/>
          <w:lang w:val="cs-CZ"/>
        </w:rPr>
      </w:pPr>
      <w:r w:rsidRPr="003D0391">
        <w:rPr>
          <w:rFonts w:ascii="Arial" w:hAnsi="Arial" w:cs="Arial"/>
          <w:sz w:val="22"/>
          <w:lang w:val="cs-CZ"/>
        </w:rPr>
        <w:t>Rámcový mandát podle tohoto usnesení se uplatní po dobu účinnosti usnesení.</w:t>
      </w:r>
    </w:p>
    <w:p w14:paraId="0DDC9DAE" w14:textId="76D56FB2" w:rsidR="00092440" w:rsidRPr="003D0391" w:rsidRDefault="00FD1DA9" w:rsidP="00A86818">
      <w:pPr>
        <w:pStyle w:val="Odstavecseseznamem"/>
        <w:numPr>
          <w:ilvl w:val="0"/>
          <w:numId w:val="19"/>
        </w:numPr>
        <w:spacing w:after="120"/>
        <w:contextualSpacing w:val="0"/>
        <w:jc w:val="both"/>
        <w:rPr>
          <w:rFonts w:ascii="Arial" w:hAnsi="Arial" w:cs="Arial"/>
          <w:sz w:val="22"/>
          <w:lang w:val="cs-CZ"/>
        </w:rPr>
      </w:pPr>
      <w:r w:rsidRPr="003D0391">
        <w:rPr>
          <w:rFonts w:ascii="Arial" w:hAnsi="Arial" w:cs="Arial"/>
          <w:sz w:val="22"/>
          <w:lang w:val="cs-CZ"/>
        </w:rPr>
        <w:t xml:space="preserve">Ke konkrétnímu programu/projektu vykonává </w:t>
      </w:r>
      <w:r w:rsidR="005D04CC" w:rsidRPr="003D0391">
        <w:rPr>
          <w:rFonts w:ascii="Arial" w:hAnsi="Arial" w:cs="Arial"/>
          <w:sz w:val="22"/>
          <w:lang w:val="cs-CZ"/>
        </w:rPr>
        <w:t>odpovědný manažer</w:t>
      </w:r>
      <w:r w:rsidRPr="003D0391">
        <w:rPr>
          <w:rFonts w:ascii="Arial" w:hAnsi="Arial" w:cs="Arial"/>
          <w:sz w:val="22"/>
          <w:lang w:val="cs-CZ"/>
        </w:rPr>
        <w:t xml:space="preserve"> svou roli ode dne určení konkrétní osoby gesční </w:t>
      </w:r>
      <w:r w:rsidR="003D63B9" w:rsidRPr="003D0391">
        <w:rPr>
          <w:rFonts w:ascii="Arial" w:hAnsi="Arial" w:cs="Arial"/>
          <w:sz w:val="22"/>
          <w:lang w:val="cs-CZ"/>
        </w:rPr>
        <w:t>organizac</w:t>
      </w:r>
      <w:r w:rsidRPr="003D0391">
        <w:rPr>
          <w:rFonts w:ascii="Arial" w:hAnsi="Arial" w:cs="Arial"/>
          <w:sz w:val="22"/>
          <w:lang w:val="cs-CZ"/>
        </w:rPr>
        <w:t>í a zapsání této skutečnosti do Centrálního přehledu strategických projektů a programů.</w:t>
      </w:r>
    </w:p>
    <w:p w14:paraId="6399D66E" w14:textId="313C872D" w:rsidR="00092440" w:rsidRPr="000A165D" w:rsidRDefault="00FD1DA9" w:rsidP="00A86818">
      <w:pPr>
        <w:pStyle w:val="Odstavecseseznamem"/>
        <w:numPr>
          <w:ilvl w:val="0"/>
          <w:numId w:val="19"/>
        </w:numPr>
        <w:spacing w:after="120"/>
        <w:contextualSpacing w:val="0"/>
        <w:jc w:val="both"/>
        <w:rPr>
          <w:rFonts w:ascii="Arial" w:hAnsi="Arial" w:cs="Arial"/>
          <w:color w:val="000000" w:themeColor="text1"/>
          <w:sz w:val="22"/>
          <w:lang w:val="cs-CZ"/>
        </w:rPr>
      </w:pPr>
      <w:r w:rsidRPr="000A165D">
        <w:rPr>
          <w:rFonts w:ascii="Arial" w:hAnsi="Arial" w:cs="Arial"/>
          <w:color w:val="000000" w:themeColor="text1"/>
          <w:sz w:val="22"/>
          <w:lang w:val="cs-CZ"/>
        </w:rPr>
        <w:t xml:space="preserve">Změna osoby vykonávající roli </w:t>
      </w:r>
      <w:r w:rsidR="005D04CC" w:rsidRPr="000A165D">
        <w:rPr>
          <w:rFonts w:ascii="Arial" w:hAnsi="Arial" w:cs="Arial"/>
          <w:color w:val="000000" w:themeColor="text1"/>
          <w:sz w:val="22"/>
          <w:lang w:val="cs-CZ"/>
        </w:rPr>
        <w:t xml:space="preserve">odpovědného manažera </w:t>
      </w:r>
      <w:r w:rsidRPr="000A165D">
        <w:rPr>
          <w:rFonts w:ascii="Arial" w:hAnsi="Arial" w:cs="Arial"/>
          <w:color w:val="000000" w:themeColor="text1"/>
          <w:sz w:val="22"/>
          <w:lang w:val="cs-CZ"/>
        </w:rPr>
        <w:t xml:space="preserve">nebo ukončení výkonu role se provádí </w:t>
      </w:r>
      <w:r w:rsidR="00B45F77" w:rsidRPr="000A165D">
        <w:rPr>
          <w:rFonts w:ascii="Arial" w:hAnsi="Arial" w:cs="Arial"/>
          <w:color w:val="000000" w:themeColor="text1"/>
          <w:sz w:val="22"/>
          <w:lang w:val="cs-CZ"/>
        </w:rPr>
        <w:t>oznámením ze strany gesční organizace</w:t>
      </w:r>
      <w:r w:rsidRPr="000A165D">
        <w:rPr>
          <w:rFonts w:ascii="Arial" w:hAnsi="Arial" w:cs="Arial"/>
          <w:color w:val="000000" w:themeColor="text1"/>
          <w:sz w:val="22"/>
          <w:lang w:val="cs-CZ"/>
        </w:rPr>
        <w:t xml:space="preserve"> </w:t>
      </w:r>
      <w:r w:rsidR="00B45F77" w:rsidRPr="000A165D">
        <w:rPr>
          <w:rFonts w:ascii="Arial" w:hAnsi="Arial" w:cs="Arial"/>
          <w:color w:val="000000" w:themeColor="text1"/>
          <w:sz w:val="22"/>
          <w:lang w:val="cs-CZ"/>
        </w:rPr>
        <w:t xml:space="preserve">způsobem </w:t>
      </w:r>
      <w:r w:rsidRPr="000A165D">
        <w:rPr>
          <w:rFonts w:ascii="Arial" w:hAnsi="Arial" w:cs="Arial"/>
          <w:color w:val="000000" w:themeColor="text1"/>
          <w:sz w:val="22"/>
          <w:lang w:val="cs-CZ"/>
        </w:rPr>
        <w:t xml:space="preserve">dle přílohy č. </w:t>
      </w:r>
      <w:r w:rsidR="000D6C2F">
        <w:rPr>
          <w:rFonts w:ascii="Arial" w:hAnsi="Arial" w:cs="Arial"/>
          <w:color w:val="000000" w:themeColor="text1"/>
          <w:sz w:val="22"/>
          <w:lang w:val="cs-CZ"/>
        </w:rPr>
        <w:t>4</w:t>
      </w:r>
      <w:r w:rsidRPr="000A165D">
        <w:rPr>
          <w:rFonts w:ascii="Arial" w:hAnsi="Arial" w:cs="Arial"/>
          <w:color w:val="000000" w:themeColor="text1"/>
          <w:sz w:val="22"/>
          <w:lang w:val="cs-CZ"/>
        </w:rPr>
        <w:t xml:space="preserve"> tohoto usnesení.</w:t>
      </w:r>
    </w:p>
    <w:sectPr w:rsidR="00092440" w:rsidRPr="000A165D" w:rsidSect="00034616">
      <w:footerReference w:type="even" r:id="rId11"/>
      <w:footerReference w:type="default" r:id="rId12"/>
      <w:footerReference w:type="first" r:id="rId13"/>
      <w:pgSz w:w="12240" w:h="15840"/>
      <w:pgMar w:top="1134" w:right="1134" w:bottom="1134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5F740" w14:textId="77777777" w:rsidR="002422F1" w:rsidRDefault="002422F1" w:rsidP="003D63B9">
      <w:r>
        <w:separator/>
      </w:r>
    </w:p>
  </w:endnote>
  <w:endnote w:type="continuationSeparator" w:id="0">
    <w:p w14:paraId="6B95EBFF" w14:textId="77777777" w:rsidR="002422F1" w:rsidRDefault="002422F1" w:rsidP="003D6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BE147" w14:textId="4AC18E63" w:rsidR="003D63B9" w:rsidRDefault="003D63B9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7E803B16" wp14:editId="5A135E5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40435" cy="345440"/>
              <wp:effectExtent l="0" t="0" r="12065" b="0"/>
              <wp:wrapNone/>
              <wp:docPr id="1187492759" name="Textové pole 2" descr="Interní informa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4043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639B7F" w14:textId="2E514A01" w:rsidR="003D63B9" w:rsidRPr="003D63B9" w:rsidRDefault="003D63B9" w:rsidP="003D63B9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3D63B9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Interní informace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803B16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Interní informace" style="position:absolute;margin-left:0;margin-top:0;width:74.05pt;height:27.2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" filled="f" stroked="f">
              <v:textbox style="mso-fit-shape-to-text:t" inset="0,0,0,15pt">
                <w:txbxContent>
                  <w:p w14:paraId="5E639B7F" w14:textId="2E514A01" w:rsidR="003D63B9" w:rsidRPr="003D63B9" w:rsidRDefault="003D63B9" w:rsidP="003D63B9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3D63B9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Interní informace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8CE47" w14:textId="127989B3" w:rsidR="003D63B9" w:rsidRDefault="003D63B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B78E0" w14:textId="74975F24" w:rsidR="003D63B9" w:rsidRDefault="003D63B9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E29F0F8" wp14:editId="62631C7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40435" cy="345440"/>
              <wp:effectExtent l="0" t="0" r="12065" b="0"/>
              <wp:wrapNone/>
              <wp:docPr id="1091366600" name="Textové pole 1" descr="Interní informa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4043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ACA649" w14:textId="4C743A87" w:rsidR="003D63B9" w:rsidRPr="003D63B9" w:rsidRDefault="003D63B9" w:rsidP="003D63B9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3D63B9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Interní informace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29F0F8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7" type="#_x0000_t202" alt="Interní informace" style="position:absolute;margin-left:0;margin-top:0;width:74.05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" filled="f" stroked="f">
              <v:textbox style="mso-fit-shape-to-text:t" inset="0,0,0,15pt">
                <w:txbxContent>
                  <w:p w14:paraId="7AACA649" w14:textId="4C743A87" w:rsidR="003D63B9" w:rsidRPr="003D63B9" w:rsidRDefault="003D63B9" w:rsidP="003D63B9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3D63B9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Interní informace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2E1BA" w14:textId="77777777" w:rsidR="002422F1" w:rsidRDefault="002422F1" w:rsidP="003D63B9">
      <w:r>
        <w:separator/>
      </w:r>
    </w:p>
  </w:footnote>
  <w:footnote w:type="continuationSeparator" w:id="0">
    <w:p w14:paraId="0337E825" w14:textId="77777777" w:rsidR="002422F1" w:rsidRDefault="002422F1" w:rsidP="003D63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F6261C"/>
    <w:multiLevelType w:val="hybridMultilevel"/>
    <w:tmpl w:val="8B48B9F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0C796A"/>
    <w:multiLevelType w:val="hybridMultilevel"/>
    <w:tmpl w:val="67D8558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9E4EB2"/>
    <w:multiLevelType w:val="hybridMultilevel"/>
    <w:tmpl w:val="76FAE226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4C6A61"/>
    <w:multiLevelType w:val="hybridMultilevel"/>
    <w:tmpl w:val="6DACDE5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AE49A5"/>
    <w:multiLevelType w:val="hybridMultilevel"/>
    <w:tmpl w:val="A0EAB70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0235F1"/>
    <w:multiLevelType w:val="hybridMultilevel"/>
    <w:tmpl w:val="D9E004E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FC63D7E"/>
    <w:multiLevelType w:val="hybridMultilevel"/>
    <w:tmpl w:val="844602DE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2835AF4"/>
    <w:multiLevelType w:val="hybridMultilevel"/>
    <w:tmpl w:val="AEEAB50C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7C47292"/>
    <w:multiLevelType w:val="hybridMultilevel"/>
    <w:tmpl w:val="32A65BFC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9201ECC"/>
    <w:multiLevelType w:val="hybridMultilevel"/>
    <w:tmpl w:val="4440A0FA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8398321">
    <w:abstractNumId w:val="8"/>
  </w:num>
  <w:num w:numId="2" w16cid:durableId="267276920">
    <w:abstractNumId w:val="6"/>
  </w:num>
  <w:num w:numId="3" w16cid:durableId="1826705926">
    <w:abstractNumId w:val="5"/>
  </w:num>
  <w:num w:numId="4" w16cid:durableId="36705503">
    <w:abstractNumId w:val="4"/>
  </w:num>
  <w:num w:numId="5" w16cid:durableId="1692878274">
    <w:abstractNumId w:val="7"/>
  </w:num>
  <w:num w:numId="6" w16cid:durableId="114519097">
    <w:abstractNumId w:val="3"/>
  </w:num>
  <w:num w:numId="7" w16cid:durableId="994721721">
    <w:abstractNumId w:val="2"/>
  </w:num>
  <w:num w:numId="8" w16cid:durableId="463886811">
    <w:abstractNumId w:val="1"/>
  </w:num>
  <w:num w:numId="9" w16cid:durableId="547647397">
    <w:abstractNumId w:val="0"/>
  </w:num>
  <w:num w:numId="10" w16cid:durableId="371806039">
    <w:abstractNumId w:val="18"/>
  </w:num>
  <w:num w:numId="11" w16cid:durableId="1912813550">
    <w:abstractNumId w:val="14"/>
  </w:num>
  <w:num w:numId="12" w16cid:durableId="1699819572">
    <w:abstractNumId w:val="17"/>
  </w:num>
  <w:num w:numId="13" w16cid:durableId="1914124783">
    <w:abstractNumId w:val="12"/>
  </w:num>
  <w:num w:numId="14" w16cid:durableId="471404727">
    <w:abstractNumId w:val="15"/>
  </w:num>
  <w:num w:numId="15" w16cid:durableId="879976556">
    <w:abstractNumId w:val="13"/>
  </w:num>
  <w:num w:numId="16" w16cid:durableId="516963285">
    <w:abstractNumId w:val="10"/>
  </w:num>
  <w:num w:numId="17" w16cid:durableId="654575738">
    <w:abstractNumId w:val="16"/>
  </w:num>
  <w:num w:numId="18" w16cid:durableId="1026832083">
    <w:abstractNumId w:val="9"/>
  </w:num>
  <w:num w:numId="19" w16cid:durableId="188848696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2A4C"/>
    <w:rsid w:val="00007B12"/>
    <w:rsid w:val="00010CC0"/>
    <w:rsid w:val="00034616"/>
    <w:rsid w:val="0005527F"/>
    <w:rsid w:val="0006063C"/>
    <w:rsid w:val="0008601C"/>
    <w:rsid w:val="00092440"/>
    <w:rsid w:val="000A165D"/>
    <w:rsid w:val="000D4FFB"/>
    <w:rsid w:val="000D6C2F"/>
    <w:rsid w:val="000F260A"/>
    <w:rsid w:val="00102437"/>
    <w:rsid w:val="00111C99"/>
    <w:rsid w:val="00125231"/>
    <w:rsid w:val="0015074B"/>
    <w:rsid w:val="00164794"/>
    <w:rsid w:val="001710A4"/>
    <w:rsid w:val="001E5716"/>
    <w:rsid w:val="00230B63"/>
    <w:rsid w:val="002422F1"/>
    <w:rsid w:val="00266A2A"/>
    <w:rsid w:val="0029639D"/>
    <w:rsid w:val="002A1DB5"/>
    <w:rsid w:val="002A5405"/>
    <w:rsid w:val="00326F90"/>
    <w:rsid w:val="00355A0C"/>
    <w:rsid w:val="00385729"/>
    <w:rsid w:val="003A6104"/>
    <w:rsid w:val="003A654A"/>
    <w:rsid w:val="003C02C9"/>
    <w:rsid w:val="003D0391"/>
    <w:rsid w:val="003D63B9"/>
    <w:rsid w:val="00496C40"/>
    <w:rsid w:val="004B0E75"/>
    <w:rsid w:val="004E5A5F"/>
    <w:rsid w:val="00504A95"/>
    <w:rsid w:val="005141CE"/>
    <w:rsid w:val="00585C35"/>
    <w:rsid w:val="00591BC4"/>
    <w:rsid w:val="005D04CC"/>
    <w:rsid w:val="006B0283"/>
    <w:rsid w:val="006B3684"/>
    <w:rsid w:val="006E1AEF"/>
    <w:rsid w:val="006F02D7"/>
    <w:rsid w:val="006F08C4"/>
    <w:rsid w:val="007063BF"/>
    <w:rsid w:val="00733200"/>
    <w:rsid w:val="007A3A09"/>
    <w:rsid w:val="007B6A8E"/>
    <w:rsid w:val="007C2D57"/>
    <w:rsid w:val="007E0E3A"/>
    <w:rsid w:val="00874454"/>
    <w:rsid w:val="00880854"/>
    <w:rsid w:val="008A0360"/>
    <w:rsid w:val="008A5EDA"/>
    <w:rsid w:val="008C551B"/>
    <w:rsid w:val="00922249"/>
    <w:rsid w:val="009431FB"/>
    <w:rsid w:val="009632C6"/>
    <w:rsid w:val="00965F81"/>
    <w:rsid w:val="00980DCF"/>
    <w:rsid w:val="00981196"/>
    <w:rsid w:val="00985E22"/>
    <w:rsid w:val="00991CF2"/>
    <w:rsid w:val="009E7BB6"/>
    <w:rsid w:val="009F1C71"/>
    <w:rsid w:val="00A01B67"/>
    <w:rsid w:val="00A22FB8"/>
    <w:rsid w:val="00A251C7"/>
    <w:rsid w:val="00A327F3"/>
    <w:rsid w:val="00A52577"/>
    <w:rsid w:val="00A555EB"/>
    <w:rsid w:val="00A84D5C"/>
    <w:rsid w:val="00A86818"/>
    <w:rsid w:val="00A960CF"/>
    <w:rsid w:val="00AA1D8D"/>
    <w:rsid w:val="00AA7988"/>
    <w:rsid w:val="00AF1183"/>
    <w:rsid w:val="00B45BEB"/>
    <w:rsid w:val="00B45F77"/>
    <w:rsid w:val="00B4627C"/>
    <w:rsid w:val="00B47730"/>
    <w:rsid w:val="00B662B0"/>
    <w:rsid w:val="00BA1633"/>
    <w:rsid w:val="00BF2FA7"/>
    <w:rsid w:val="00C1361E"/>
    <w:rsid w:val="00C27F67"/>
    <w:rsid w:val="00C42148"/>
    <w:rsid w:val="00C455C2"/>
    <w:rsid w:val="00C73DAB"/>
    <w:rsid w:val="00CB0664"/>
    <w:rsid w:val="00CE044A"/>
    <w:rsid w:val="00CE4862"/>
    <w:rsid w:val="00D30FE0"/>
    <w:rsid w:val="00D756F6"/>
    <w:rsid w:val="00D77938"/>
    <w:rsid w:val="00E03BBF"/>
    <w:rsid w:val="00E10C50"/>
    <w:rsid w:val="00E21DB5"/>
    <w:rsid w:val="00E2702F"/>
    <w:rsid w:val="00E424F8"/>
    <w:rsid w:val="00EC6BB7"/>
    <w:rsid w:val="00F4487A"/>
    <w:rsid w:val="00F52894"/>
    <w:rsid w:val="00F601D2"/>
    <w:rsid w:val="00F74189"/>
    <w:rsid w:val="00F80260"/>
    <w:rsid w:val="00FA6F03"/>
    <w:rsid w:val="00FC693F"/>
    <w:rsid w:val="00FD1DA9"/>
    <w:rsid w:val="00FE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52DE55"/>
  <w14:defaultImageDpi w14:val="300"/>
  <w15:docId w15:val="{A14FE8B6-1AB5-F940-8BA8-0CD588025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C693F"/>
    <w:pPr>
      <w:spacing w:after="0" w:line="240" w:lineRule="auto"/>
    </w:pPr>
    <w:rPr>
      <w:rFonts w:ascii="Times New Roman" w:eastAsia="Times New Roman" w:hAnsi="Times New Roman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FC69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C69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C69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618BF"/>
  </w:style>
  <w:style w:type="paragraph" w:styleId="Zpat">
    <w:name w:val="footer"/>
    <w:basedOn w:val="Normln"/>
    <w:link w:val="ZpatChar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ZpatChar">
    <w:name w:val="Zápatí Char"/>
    <w:basedOn w:val="Standardnpsmoodstavce"/>
    <w:link w:val="Zpat"/>
    <w:uiPriority w:val="99"/>
    <w:rsid w:val="00E618BF"/>
  </w:style>
  <w:style w:type="paragraph" w:styleId="Bezmezer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ev">
    <w:name w:val="Title"/>
    <w:basedOn w:val="Normln"/>
    <w:next w:val="Normln"/>
    <w:link w:val="NzevChar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A1D8D"/>
  </w:style>
  <w:style w:type="paragraph" w:styleId="Zkladntext2">
    <w:name w:val="Body Text 2"/>
    <w:basedOn w:val="Normln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AA1D8D"/>
  </w:style>
  <w:style w:type="paragraph" w:styleId="Zkladntext3">
    <w:name w:val="Body Text 3"/>
    <w:basedOn w:val="Normln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AA1D8D"/>
    <w:rPr>
      <w:sz w:val="16"/>
      <w:szCs w:val="16"/>
    </w:rPr>
  </w:style>
  <w:style w:type="paragraph" w:styleId="Seznam">
    <w:name w:val="List"/>
    <w:basedOn w:val="Norml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orml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ormln"/>
    <w:uiPriority w:val="99"/>
    <w:unhideWhenUsed/>
    <w:rsid w:val="00326F90"/>
    <w:pPr>
      <w:ind w:left="1080" w:hanging="360"/>
      <w:contextualSpacing/>
    </w:pPr>
  </w:style>
  <w:style w:type="paragraph" w:styleId="Seznamsodrkami">
    <w:name w:val="List Bullet"/>
    <w:basedOn w:val="Normln"/>
    <w:uiPriority w:val="99"/>
    <w:unhideWhenUsed/>
    <w:rsid w:val="00326F90"/>
    <w:pPr>
      <w:numPr>
        <w:numId w:val="1"/>
      </w:numPr>
      <w:contextualSpacing/>
    </w:pPr>
  </w:style>
  <w:style w:type="paragraph" w:styleId="Seznamsodrkami2">
    <w:name w:val="List Bullet 2"/>
    <w:basedOn w:val="Normln"/>
    <w:uiPriority w:val="99"/>
    <w:unhideWhenUsed/>
    <w:rsid w:val="00326F90"/>
    <w:pPr>
      <w:numPr>
        <w:numId w:val="2"/>
      </w:numPr>
      <w:contextualSpacing/>
    </w:pPr>
  </w:style>
  <w:style w:type="paragraph" w:styleId="Seznamsodrkami3">
    <w:name w:val="List Bullet 3"/>
    <w:basedOn w:val="Normln"/>
    <w:uiPriority w:val="99"/>
    <w:unhideWhenUsed/>
    <w:rsid w:val="00326F90"/>
    <w:pPr>
      <w:numPr>
        <w:numId w:val="3"/>
      </w:numPr>
      <w:contextualSpacing/>
    </w:pPr>
  </w:style>
  <w:style w:type="paragraph" w:styleId="slovanseznam">
    <w:name w:val="List Number"/>
    <w:basedOn w:val="Normln"/>
    <w:uiPriority w:val="99"/>
    <w:unhideWhenUsed/>
    <w:rsid w:val="00326F90"/>
    <w:pPr>
      <w:numPr>
        <w:numId w:val="5"/>
      </w:numPr>
      <w:contextualSpacing/>
    </w:pPr>
  </w:style>
  <w:style w:type="paragraph" w:styleId="slovanseznam2">
    <w:name w:val="List Number 2"/>
    <w:basedOn w:val="Normln"/>
    <w:uiPriority w:val="99"/>
    <w:unhideWhenUsed/>
    <w:rsid w:val="0029639D"/>
    <w:pPr>
      <w:numPr>
        <w:numId w:val="6"/>
      </w:numPr>
      <w:contextualSpacing/>
    </w:pPr>
  </w:style>
  <w:style w:type="paragraph" w:styleId="slovanseznam3">
    <w:name w:val="List Number 3"/>
    <w:basedOn w:val="Normln"/>
    <w:uiPriority w:val="99"/>
    <w:unhideWhenUsed/>
    <w:rsid w:val="0029639D"/>
    <w:pPr>
      <w:numPr>
        <w:numId w:val="7"/>
      </w:numPr>
      <w:contextualSpacing/>
    </w:pPr>
  </w:style>
  <w:style w:type="paragraph" w:styleId="Pokraovnseznamu">
    <w:name w:val="List Continue"/>
    <w:basedOn w:val="Normln"/>
    <w:uiPriority w:val="99"/>
    <w:unhideWhenUsed/>
    <w:rsid w:val="0029639D"/>
    <w:pPr>
      <w:spacing w:after="120"/>
      <w:ind w:left="360"/>
      <w:contextualSpacing/>
    </w:pPr>
  </w:style>
  <w:style w:type="paragraph" w:styleId="Pokraovnseznamu2">
    <w:name w:val="List Continue 2"/>
    <w:basedOn w:val="Normln"/>
    <w:uiPriority w:val="99"/>
    <w:unhideWhenUsed/>
    <w:rsid w:val="0029639D"/>
    <w:pPr>
      <w:spacing w:after="120"/>
      <w:ind w:left="720"/>
      <w:contextualSpacing/>
    </w:pPr>
  </w:style>
  <w:style w:type="paragraph" w:styleId="Pokraovnseznamu3">
    <w:name w:val="List Continue 3"/>
    <w:basedOn w:val="Normln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FC693F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Siln">
    <w:name w:val="Strong"/>
    <w:basedOn w:val="Standardnpsmoodstavce"/>
    <w:uiPriority w:val="22"/>
    <w:qFormat/>
    <w:rsid w:val="00FC693F"/>
    <w:rPr>
      <w:b/>
      <w:bCs/>
    </w:rPr>
  </w:style>
  <w:style w:type="character" w:styleId="Zdraznn">
    <w:name w:val="Emphasis"/>
    <w:basedOn w:val="Standardnpsmoodstavce"/>
    <w:uiPriority w:val="20"/>
    <w:qFormat/>
    <w:rsid w:val="00FC693F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693F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FC693F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FC693F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FC693F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FC693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C693F"/>
    <w:pPr>
      <w:outlineLvl w:val="9"/>
    </w:pPr>
  </w:style>
  <w:style w:type="table" w:styleId="Mkatabulky">
    <w:name w:val="Table Grid"/>
    <w:basedOn w:val="Normlntabul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">
    <w:name w:val="Light Shading"/>
    <w:basedOn w:val="Normlntabul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tnovnzvraznn1">
    <w:name w:val="Light Shading Accent 1"/>
    <w:basedOn w:val="Normlntabul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tlstnovnzvraznn2">
    <w:name w:val="Light Shading Accent 2"/>
    <w:basedOn w:val="Normlntabul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tlstnovnzvraznn3">
    <w:name w:val="Light Shading Accent 3"/>
    <w:basedOn w:val="Normlntabul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stnovnzvraznn4">
    <w:name w:val="Light Shading Accent 4"/>
    <w:basedOn w:val="Normlntabul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tlstnovnzvraznn5">
    <w:name w:val="Light Shading Accent 5"/>
    <w:basedOn w:val="Normlntabul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6">
    <w:name w:val="Light Shading Accent 6"/>
    <w:basedOn w:val="Normlntabul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tlseznam">
    <w:name w:val="Light List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tlseznamzvraznn1">
    <w:name w:val="Light List Accent 1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tlseznamzvraznn2">
    <w:name w:val="Light List Accent 2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tlseznamzvraznn3">
    <w:name w:val="Light List Accent 3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tlseznamzvraznn4">
    <w:name w:val="Light List Accent 4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tlseznamzvraznn5">
    <w:name w:val="Light List Accent 5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tlseznamzvraznn6">
    <w:name w:val="Light List Accent 6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tlmka">
    <w:name w:val="Light Grid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1">
    <w:name w:val="Light Grid Accent 1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tlmkazvraznn2">
    <w:name w:val="Light Grid Accent 2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tlmkazvraznn3">
    <w:name w:val="Light Grid Accent 3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tlmkazvraznn4">
    <w:name w:val="Light Grid Accent 4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tlmkazvraznn5">
    <w:name w:val="Light Grid Accent 5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6">
    <w:name w:val="Light Grid Accent 6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ednstnovn1">
    <w:name w:val="Medium Shading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2">
    <w:name w:val="Medium Shading 1 Accent 2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3">
    <w:name w:val="Medium Shading 1 Accent 3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4">
    <w:name w:val="Medium Shading 1 Accent 4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5">
    <w:name w:val="Medium Shading 1 Accent 5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6">
    <w:name w:val="Medium Shading 1 Accent 6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2">
    <w:name w:val="Medium Shading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1">
    <w:name w:val="Medium Shading 2 Accent 1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2">
    <w:name w:val="Medium Shading 2 Accent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3">
    <w:name w:val="Medium Shading 2 Accent 3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4">
    <w:name w:val="Medium Shading 2 Accent 4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5">
    <w:name w:val="Medium Shading 2 Accent 5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6">
    <w:name w:val="Medium Shading 2 Accent 6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eznam1">
    <w:name w:val="Medium Lis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ednseznam1zvraznn1">
    <w:name w:val="Medium List 1 Accen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ednseznam1zvraznn2">
    <w:name w:val="Medium List 1 Accent 2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ednseznam1zvraznn3">
    <w:name w:val="Medium List 1 Accent 3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ednseznam1zvraznn4">
    <w:name w:val="Medium List 1 Accent 4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ednseznam1zvraznn5">
    <w:name w:val="Medium List 1 Accent 5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ednseznam1zvraznn6">
    <w:name w:val="Medium List 1 Accent 6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ednseznam2">
    <w:name w:val="Medium Lis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1">
    <w:name w:val="Medium List 2 Accent 1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2">
    <w:name w:val="Medium List 2 Accen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3">
    <w:name w:val="Medium List 2 Accent 3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4">
    <w:name w:val="Medium List 2 Accent 4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5">
    <w:name w:val="Medium List 2 Accent 5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6">
    <w:name w:val="Medium List 2 Accent 6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mka1">
    <w:name w:val="Medium Grid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ednmka1zvraznn1">
    <w:name w:val="Medium Grid 1 Accent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ednmka1zvraznn2">
    <w:name w:val="Medium Grid 1 Accent 2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ednmka1zvraznn3">
    <w:name w:val="Medium Grid 1 Accent 3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ednmka1zvraznn4">
    <w:name w:val="Medium Grid 1 Accent 4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ednmka1zvraznn5">
    <w:name w:val="Medium Grid 1 Accent 5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ednmka1zvraznn6">
    <w:name w:val="Medium Grid 1 Accent 6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ednmka2">
    <w:name w:val="Medium Grid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1">
    <w:name w:val="Medium Grid 2 Accent 1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2">
    <w:name w:val="Medium Grid 2 Accent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3">
    <w:name w:val="Medium Grid 2 Accent 3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4">
    <w:name w:val="Medium Grid 2 Accent 4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5">
    <w:name w:val="Medium Grid 2 Accent 5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6">
    <w:name w:val="Medium Grid 2 Accent 6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3">
    <w:name w:val="Medium Grid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ednmka3zvraznn1">
    <w:name w:val="Medium Grid 3 Accent 1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ednmka3zvraznn2">
    <w:name w:val="Medium Grid 3 Accent 2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ednmka3zvraznn3">
    <w:name w:val="Medium Grid 3 Accent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ednmka3zvraznn4">
    <w:name w:val="Medium Grid 3 Accent 4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ednmka3zvraznn5">
    <w:name w:val="Medium Grid 3 Accent 5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ednmka3zvraznn6">
    <w:name w:val="Medium Grid 3 Accent 6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seznam">
    <w:name w:val="Dark List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seznamzvraznn1">
    <w:name w:val="Dark List Accent 1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seznamzvraznn2">
    <w:name w:val="Dark List Accent 2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seznamzvraznn3">
    <w:name w:val="Dark List Accent 3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seznamzvraznn4">
    <w:name w:val="Dark List Accent 4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seznamzvraznn5">
    <w:name w:val="Dark List Accent 5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seznamzvraznn6">
    <w:name w:val="Dark List Accent 6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evnstnovn">
    <w:name w:val="Colorful Shading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1">
    <w:name w:val="Colorful Shading Accent 1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2">
    <w:name w:val="Colorful Shading Accent 2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3">
    <w:name w:val="Colorful Shading Accent 3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stnovnzvraznn4">
    <w:name w:val="Colorful Shading Accent 4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5">
    <w:name w:val="Colorful Shading Accent 5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6">
    <w:name w:val="Colorful Shading Accent 6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eznam">
    <w:name w:val="Colorful List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seznamzvraznn1">
    <w:name w:val="Colorful List Accent 1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evnseznamzvraznn2">
    <w:name w:val="Colorful List Accent 2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evnseznamzvraznn3">
    <w:name w:val="Colorful List Accent 3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evnseznamzvraznn4">
    <w:name w:val="Colorful List Accent 4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evnseznamzvraznn5">
    <w:name w:val="Colorful List Accent 5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evnseznamzvraznn6">
    <w:name w:val="Colorful List Accent 6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evnmka">
    <w:name w:val="Colorful Grid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evnmkazvraznn1">
    <w:name w:val="Colorful Grid Accent 1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evnmkazvraznn2">
    <w:name w:val="Colorful Grid Accent 2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evnmkazvraznn3">
    <w:name w:val="Colorful Grid Accent 3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mkazvraznn4">
    <w:name w:val="Colorful Grid Accent 4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evnmkazvraznn5">
    <w:name w:val="Colorful Grid Accent 5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evnmkazvraznn6">
    <w:name w:val="Colorful Grid Accent 6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Revize">
    <w:name w:val="Revision"/>
    <w:hidden/>
    <w:uiPriority w:val="99"/>
    <w:semiHidden/>
    <w:rsid w:val="003D63B9"/>
    <w:pPr>
      <w:spacing w:after="0" w:line="240" w:lineRule="auto"/>
    </w:pPr>
    <w:rPr>
      <w:rFonts w:ascii="Times New Roman" w:eastAsia="Times New Roman" w:hAnsi="Times New Roman"/>
      <w:sz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B45F7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45F7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45F77"/>
    <w:rPr>
      <w:rFonts w:ascii="Times New Roman" w:eastAsia="Times New Roman" w:hAnsi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45F7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45F77"/>
    <w:rPr>
      <w:rFonts w:ascii="Times New Roman" w:eastAsia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C679E07764ED4C84379AEDE6BA122F" ma:contentTypeVersion="12" ma:contentTypeDescription="Vytvoří nový dokument" ma:contentTypeScope="" ma:versionID="99380a1b23c1eca80cf4477db019cd01">
  <xsd:schema xmlns:xsd="http://www.w3.org/2001/XMLSchema" xmlns:xs="http://www.w3.org/2001/XMLSchema" xmlns:p="http://schemas.microsoft.com/office/2006/metadata/properties" xmlns:ns2="ba2b148f-b389-45fa-bce3-f9f8c57b5d9b" xmlns:ns3="d890ca11-1342-4c0e-8b5c-aa5742effa18" targetNamespace="http://schemas.microsoft.com/office/2006/metadata/properties" ma:root="true" ma:fieldsID="d1d2228d4d1571000cdeea62b1e4c086" ns2:_="" ns3:_="">
    <xsd:import namespace="ba2b148f-b389-45fa-bce3-f9f8c57b5d9b"/>
    <xsd:import namespace="d890ca11-1342-4c0e-8b5c-aa5742effa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2b148f-b389-45fa-bce3-f9f8c57b5d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Značky obrázků" ma:readOnly="false" ma:fieldId="{5cf76f15-5ced-4ddc-b409-7134ff3c332f}" ma:taxonomyMulti="true" ma:sspId="878b1145-2734-4df0-b252-269a63a620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90ca11-1342-4c0e-8b5c-aa5742effa1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f15a4d61-e444-4744-ac35-4f625d836fc1}" ma:internalName="TaxCatchAll" ma:showField="CatchAllData" ma:web="d890ca11-1342-4c0e-8b5c-aa5742effa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2b148f-b389-45fa-bce3-f9f8c57b5d9b">
      <Terms xmlns="http://schemas.microsoft.com/office/infopath/2007/PartnerControls"/>
    </lcf76f155ced4ddcb4097134ff3c332f>
    <TaxCatchAll xmlns="d890ca11-1342-4c0e-8b5c-aa5742effa18" xsi:nil="true"/>
  </documentManagement>
</p:properties>
</file>

<file path=customXml/itemProps1.xml><?xml version="1.0" encoding="utf-8"?>
<ds:datastoreItem xmlns:ds="http://schemas.openxmlformats.org/officeDocument/2006/customXml" ds:itemID="{EE0E7A69-82A8-485A-B1A8-EF84C4925E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0877E6-4466-4610-A011-7C17F02CF86E}"/>
</file>

<file path=customXml/itemProps3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152EDA-AB9E-4898-9052-4568F8FBA01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cc168b4-0267-4bd6-8e85-481e0b7f64cb}" enabled="1" method="Standard" siteId="{1db41d6f-1f37-46db-bd3e-c483abb8105d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502</Words>
  <Characters>2964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3460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Pur Marek</cp:lastModifiedBy>
  <cp:revision>52</cp:revision>
  <dcterms:created xsi:type="dcterms:W3CDTF">2013-12-23T14:15:00Z</dcterms:created>
  <dcterms:modified xsi:type="dcterms:W3CDTF">2026-05-13T14:57:00Z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410ceec8,46c7b397,61347833</vt:lpwstr>
  </property>
  <property fmtid="{D5CDD505-2E9C-101B-9397-08002B2CF9AE}" pid="3" name="ClassificationContentMarkingFooterFontProps">
    <vt:lpwstr>#008000,10,Aptos</vt:lpwstr>
  </property>
  <property fmtid="{D5CDD505-2E9C-101B-9397-08002B2CF9AE}" pid="4" name="ClassificationContentMarkingFooterText">
    <vt:lpwstr>Interní informace</vt:lpwstr>
  </property>
  <property fmtid="{D5CDD505-2E9C-101B-9397-08002B2CF9AE}" pid="5" name="ContentTypeId">
    <vt:lpwstr>0x010100B8C679E07764ED4C84379AEDE6BA122F</vt:lpwstr>
  </property>
  <property fmtid="{D5CDD505-2E9C-101B-9397-08002B2CF9AE}" pid="6" name="MSIP_Label_defa4170-0d19-0005-0004-bc88714345d2_Enabled">
    <vt:lpwstr>true</vt:lpwstr>
  </property>
  <property fmtid="{D5CDD505-2E9C-101B-9397-08002B2CF9AE}" pid="7" name="MSIP_Label_defa4170-0d19-0005-0004-bc88714345d2_SetDate">
    <vt:lpwstr>2026-02-26T14:16:30Z</vt:lpwstr>
  </property>
  <property fmtid="{D5CDD505-2E9C-101B-9397-08002B2CF9AE}" pid="8" name="MSIP_Label_defa4170-0d19-0005-0004-bc88714345d2_Method">
    <vt:lpwstr>Standard</vt:lpwstr>
  </property>
  <property fmtid="{D5CDD505-2E9C-101B-9397-08002B2CF9AE}" pid="9" name="MSIP_Label_defa4170-0d19-0005-0004-bc88714345d2_Name">
    <vt:lpwstr>defa4170-0d19-0005-0004-bc88714345d2</vt:lpwstr>
  </property>
  <property fmtid="{D5CDD505-2E9C-101B-9397-08002B2CF9AE}" pid="10" name="MSIP_Label_defa4170-0d19-0005-0004-bc88714345d2_SiteId">
    <vt:lpwstr>5b6b85cd-44ef-4d66-86d4-603dd2160780</vt:lpwstr>
  </property>
  <property fmtid="{D5CDD505-2E9C-101B-9397-08002B2CF9AE}" pid="11" name="MSIP_Label_defa4170-0d19-0005-0004-bc88714345d2_ActionId">
    <vt:lpwstr>f5870d93-85ed-4bc9-9da4-60ff9b8a0ba0</vt:lpwstr>
  </property>
  <property fmtid="{D5CDD505-2E9C-101B-9397-08002B2CF9AE}" pid="12" name="MSIP_Label_defa4170-0d19-0005-0004-bc88714345d2_ContentBits">
    <vt:lpwstr>0</vt:lpwstr>
  </property>
  <property fmtid="{D5CDD505-2E9C-101B-9397-08002B2CF9AE}" pid="13" name="MSIP_Label_defa4170-0d19-0005-0004-bc88714345d2_Tag">
    <vt:lpwstr>10, 3, 0, 1</vt:lpwstr>
  </property>
  <property fmtid="{D5CDD505-2E9C-101B-9397-08002B2CF9AE}" pid="14" name="docLang">
    <vt:lpwstr>cs</vt:lpwstr>
  </property>
  <property fmtid="{D5CDD505-2E9C-101B-9397-08002B2CF9AE}" pid="15" name="xd_ProgID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  <property fmtid="{D5CDD505-2E9C-101B-9397-08002B2CF9AE}" pid="20" name="xd_Signature">
    <vt:bool>false</vt:bool>
  </property>
</Properties>
</file>